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B3D" w:rsidRDefault="00F67B3D" w:rsidP="00A7036A">
      <w:pPr>
        <w:autoSpaceDE w:val="0"/>
        <w:autoSpaceDN w:val="0"/>
        <w:spacing w:after="1376" w:line="240" w:lineRule="auto"/>
        <w:ind w:left="1020"/>
        <w:rPr>
          <w:lang w:val="ru-RU"/>
        </w:rPr>
      </w:pPr>
    </w:p>
    <w:p w:rsidR="00A7036A" w:rsidRPr="000B5B6F" w:rsidRDefault="00A7036A" w:rsidP="00A7036A">
      <w:pPr>
        <w:autoSpaceDE w:val="0"/>
        <w:autoSpaceDN w:val="0"/>
        <w:spacing w:after="1376" w:line="240" w:lineRule="auto"/>
        <w:ind w:left="1020"/>
        <w:rPr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62"/>
        <w:gridCol w:w="4220"/>
        <w:gridCol w:w="3200"/>
      </w:tblGrid>
      <w:tr w:rsidR="00F67B3D" w:rsidTr="00EF688B">
        <w:trPr>
          <w:trHeight w:hRule="exact" w:val="8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F67B3D" w:rsidRPr="004925ED" w:rsidRDefault="004925ED" w:rsidP="004925ED">
            <w:pPr>
              <w:autoSpaceDE w:val="0"/>
              <w:autoSpaceDN w:val="0"/>
              <w:spacing w:before="94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от </w:t>
            </w: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7B3D" w:rsidRDefault="004925ED" w:rsidP="004925ED">
            <w:pPr>
              <w:autoSpaceDE w:val="0"/>
              <w:autoSpaceDN w:val="0"/>
              <w:spacing w:before="94" w:after="0" w:line="230" w:lineRule="auto"/>
              <w:ind w:right="181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         </w:t>
            </w:r>
            <w:r w:rsidR="00BB0B0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r w:rsidR="00BB0B0B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.</w:t>
            </w:r>
          </w:p>
        </w:tc>
        <w:tc>
          <w:tcPr>
            <w:tcW w:w="3200" w:type="dxa"/>
            <w:tcMar>
              <w:left w:w="0" w:type="dxa"/>
              <w:right w:w="0" w:type="dxa"/>
            </w:tcMar>
          </w:tcPr>
          <w:p w:rsidR="00F67B3D" w:rsidRDefault="00BB0B0B" w:rsidP="004925ED">
            <w:pPr>
              <w:autoSpaceDE w:val="0"/>
              <w:autoSpaceDN w:val="0"/>
              <w:spacing w:before="94" w:after="0" w:line="230" w:lineRule="auto"/>
              <w:ind w:left="3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от </w:t>
            </w:r>
          </w:p>
        </w:tc>
      </w:tr>
    </w:tbl>
    <w:p w:rsidR="00A7036A" w:rsidRDefault="00A7036A">
      <w:pPr>
        <w:autoSpaceDE w:val="0"/>
        <w:autoSpaceDN w:val="0"/>
        <w:spacing w:before="978" w:after="0" w:line="230" w:lineRule="auto"/>
        <w:ind w:right="3646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F67B3D" w:rsidRPr="00A7036A" w:rsidRDefault="00BB0B0B">
      <w:pPr>
        <w:autoSpaceDE w:val="0"/>
        <w:autoSpaceDN w:val="0"/>
        <w:spacing w:before="978" w:after="0" w:line="230" w:lineRule="auto"/>
        <w:ind w:right="3646"/>
        <w:jc w:val="right"/>
        <w:rPr>
          <w:lang w:val="ru-RU"/>
        </w:rPr>
      </w:pPr>
      <w:r w:rsidRPr="00A7036A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</w:t>
      </w:r>
      <w:bookmarkStart w:id="0" w:name="_GoBack"/>
      <w:bookmarkEnd w:id="0"/>
      <w:r w:rsidRPr="00A7036A">
        <w:rPr>
          <w:rFonts w:ascii="Times New Roman" w:eastAsia="Times New Roman" w:hAnsi="Times New Roman"/>
          <w:b/>
          <w:color w:val="000000"/>
          <w:sz w:val="24"/>
          <w:lang w:val="ru-RU"/>
        </w:rPr>
        <w:t>А</w:t>
      </w:r>
    </w:p>
    <w:p w:rsidR="00667BE2" w:rsidRDefault="00667BE2" w:rsidP="00667BE2">
      <w:pPr>
        <w:autoSpaceDE w:val="0"/>
        <w:autoSpaceDN w:val="0"/>
        <w:spacing w:before="70" w:after="0" w:line="230" w:lineRule="auto"/>
        <w:ind w:right="361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</w:t>
      </w:r>
      <w:r w:rsidRPr="00913132">
        <w:rPr>
          <w:rFonts w:ascii="Times New Roman" w:eastAsia="Times New Roman" w:hAnsi="Times New Roman"/>
          <w:color w:val="000000"/>
          <w:sz w:val="24"/>
          <w:lang w:val="ru-RU"/>
        </w:rPr>
        <w:t>основного общего образования</w:t>
      </w:r>
      <w:r w:rsidRPr="00667BE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667BE2" w:rsidRPr="00667BE2" w:rsidRDefault="00667BE2" w:rsidP="00667BE2">
      <w:pPr>
        <w:autoSpaceDE w:val="0"/>
        <w:autoSpaceDN w:val="0"/>
        <w:spacing w:before="70" w:after="0" w:line="230" w:lineRule="auto"/>
        <w:ind w:right="3616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                                          </w:t>
      </w:r>
      <w:r w:rsidR="00A7036A">
        <w:rPr>
          <w:rFonts w:ascii="Times New Roman" w:eastAsia="Times New Roman" w:hAnsi="Times New Roman"/>
          <w:color w:val="000000"/>
          <w:sz w:val="24"/>
          <w:lang w:val="ru-RU"/>
        </w:rPr>
        <w:t>на 2024-2025</w:t>
      </w:r>
      <w:r w:rsidRPr="00913132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 год</w:t>
      </w:r>
    </w:p>
    <w:p w:rsidR="00F67B3D" w:rsidRPr="00667BE2" w:rsidRDefault="00BB0B0B">
      <w:pPr>
        <w:autoSpaceDE w:val="0"/>
        <w:autoSpaceDN w:val="0"/>
        <w:spacing w:before="166" w:after="0" w:line="230" w:lineRule="auto"/>
        <w:ind w:right="4018"/>
        <w:jc w:val="right"/>
        <w:rPr>
          <w:lang w:val="ru-RU"/>
        </w:rPr>
      </w:pPr>
      <w:r w:rsidRPr="00667BE2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F67B3D" w:rsidRPr="00913132" w:rsidRDefault="00BB0B0B">
      <w:pPr>
        <w:autoSpaceDE w:val="0"/>
        <w:autoSpaceDN w:val="0"/>
        <w:spacing w:before="70" w:after="0" w:line="230" w:lineRule="auto"/>
        <w:ind w:right="4464"/>
        <w:jc w:val="right"/>
        <w:rPr>
          <w:lang w:val="ru-RU"/>
        </w:rPr>
      </w:pPr>
      <w:r w:rsidRPr="00913132">
        <w:rPr>
          <w:rFonts w:ascii="Times New Roman" w:eastAsia="Times New Roman" w:hAnsi="Times New Roman"/>
          <w:color w:val="000000"/>
          <w:sz w:val="24"/>
          <w:lang w:val="ru-RU"/>
        </w:rPr>
        <w:t>«Музыка»</w:t>
      </w: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A7036A" w:rsidRDefault="00A7036A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A7036A" w:rsidRDefault="00A7036A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FE3068" w:rsidRDefault="00FE3068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</w:p>
    <w:p w:rsidR="007F586D" w:rsidRPr="00024B26" w:rsidRDefault="007F586D" w:rsidP="007F586D">
      <w:pPr>
        <w:pStyle w:val="af"/>
        <w:spacing w:before="66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lastRenderedPageBreak/>
        <w:t>Рабочая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предмету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«Музыка»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уровне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составлена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Требований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результатам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освоения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основного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образования,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представленных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Федеральном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государственном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образовательном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стандарте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общего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образования,</w:t>
      </w:r>
      <w:r w:rsidRPr="00024B26">
        <w:rPr>
          <w:rFonts w:ascii="Times New Roman" w:hAnsi="Times New Roman" w:cs="Times New Roman"/>
          <w:spacing w:val="3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3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учётом:</w:t>
      </w:r>
      <w:r w:rsidRPr="00024B26">
        <w:rPr>
          <w:rFonts w:ascii="Times New Roman" w:hAnsi="Times New Roman" w:cs="Times New Roman"/>
          <w:w w:val="115"/>
          <w:position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распределённых по модулям проверяемых требований к результатам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освоения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образовательной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основного</w:t>
      </w:r>
      <w:r w:rsidRPr="00024B26">
        <w:rPr>
          <w:rFonts w:ascii="Times New Roman" w:hAnsi="Times New Roman" w:cs="Times New Roman"/>
          <w:spacing w:val="17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общего</w:t>
      </w:r>
      <w:r w:rsidRPr="00024B26">
        <w:rPr>
          <w:rFonts w:ascii="Times New Roman" w:hAnsi="Times New Roman" w:cs="Times New Roman"/>
          <w:spacing w:val="17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образования</w:t>
      </w:r>
      <w:r w:rsidRPr="00024B26">
        <w:rPr>
          <w:rFonts w:ascii="Times New Roman" w:hAnsi="Times New Roman" w:cs="Times New Roman"/>
          <w:spacing w:val="17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</w:t>
      </w:r>
      <w:r w:rsidRPr="00024B26">
        <w:rPr>
          <w:rFonts w:ascii="Times New Roman" w:hAnsi="Times New Roman" w:cs="Times New Roman"/>
          <w:spacing w:val="17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предмету</w:t>
      </w:r>
      <w:r w:rsidRPr="00024B26">
        <w:rPr>
          <w:rFonts w:ascii="Times New Roman" w:hAnsi="Times New Roman" w:cs="Times New Roman"/>
          <w:spacing w:val="17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«Музыка»;</w:t>
      </w:r>
    </w:p>
    <w:p w:rsidR="007F586D" w:rsidRPr="00024B26" w:rsidRDefault="007F586D" w:rsidP="007F586D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color w:val="auto"/>
          <w:w w:val="80"/>
          <w:sz w:val="24"/>
          <w:szCs w:val="24"/>
          <w:lang w:val="ru-RU"/>
        </w:rPr>
        <w:t>ПОЯСНИТЕЛЬНАЯ</w:t>
      </w:r>
      <w:r w:rsidRPr="00024B26">
        <w:rPr>
          <w:rFonts w:ascii="Times New Roman" w:hAnsi="Times New Roman" w:cs="Times New Roman"/>
          <w:color w:val="auto"/>
          <w:spacing w:val="8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80"/>
          <w:sz w:val="24"/>
          <w:szCs w:val="24"/>
          <w:lang w:val="ru-RU"/>
        </w:rPr>
        <w:t>ЗАПИСКА</w:t>
      </w:r>
    </w:p>
    <w:p w:rsidR="007F586D" w:rsidRPr="00024B26" w:rsidRDefault="007F586D" w:rsidP="007F586D">
      <w:pPr>
        <w:pStyle w:val="af"/>
        <w:spacing w:before="118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—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универсальный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антропологический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феномен,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неизменно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присутствующий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всех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культурах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  цивилизациях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протяжении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всей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истории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4600D3">
        <w:rPr>
          <w:rFonts w:ascii="Times New Roman" w:hAnsi="Times New Roman" w:cs="Times New Roman"/>
          <w:w w:val="115"/>
          <w:sz w:val="24"/>
          <w:szCs w:val="24"/>
          <w:lang w:val="ru-RU"/>
        </w:rPr>
        <w:t>человечества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Используя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интонационно-выразительные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средства,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способна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порождать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эстетические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эмоции,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разнообразные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чувства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мысли,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яркие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художественные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образы,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для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которых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характерны,  с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одной стороны, высокий уровень обобщённости, с другой —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глубокая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степень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психологической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вовлеченности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4600D3">
        <w:rPr>
          <w:rFonts w:ascii="Times New Roman" w:hAnsi="Times New Roman" w:cs="Times New Roman"/>
          <w:w w:val="115"/>
          <w:sz w:val="24"/>
          <w:szCs w:val="24"/>
          <w:lang w:val="ru-RU"/>
        </w:rPr>
        <w:t>личности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Эта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особенность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открывает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уникальный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потенциал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для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раз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вития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внутреннего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мира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человека,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гармонизации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его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взаимоотношений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самим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собой,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другими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людьми,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окружающим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миром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через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занятия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музыкальным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искусством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586D" w:rsidRPr="00024B26" w:rsidRDefault="007F586D" w:rsidP="007F586D">
      <w:pPr>
        <w:pStyle w:val="af"/>
        <w:spacing w:before="10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Музыка действует на нев</w:t>
      </w:r>
      <w:r w:rsidR="00187C18">
        <w:rPr>
          <w:rFonts w:ascii="Times New Roman" w:hAnsi="Times New Roman" w:cs="Times New Roman"/>
          <w:w w:val="120"/>
          <w:sz w:val="24"/>
          <w:szCs w:val="24"/>
          <w:lang w:val="ru-RU"/>
        </w:rPr>
        <w:t>ербальном уровне и развивает та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кие важнейшие качества и свойства, как целостное восприятие мира, интуиция, сопереживание, содержательная реф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лексия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Огромное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значение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имеет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качестве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уни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версального языка, не требующего перевода, позволяющего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понимать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принимать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образ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жизни,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способ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мышления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мировоззрение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представителей</w:t>
      </w:r>
      <w:r w:rsidRPr="00024B26">
        <w:rPr>
          <w:rFonts w:ascii="Times New Roman" w:hAnsi="Times New Roman" w:cs="Times New Roman"/>
          <w:spacing w:val="46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других</w:t>
      </w:r>
      <w:r w:rsidRPr="00024B26">
        <w:rPr>
          <w:rFonts w:ascii="Times New Roman" w:hAnsi="Times New Roman" w:cs="Times New Roman"/>
          <w:spacing w:val="46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народов</w:t>
      </w:r>
      <w:r w:rsidRPr="00024B26">
        <w:rPr>
          <w:rFonts w:ascii="Times New Roman" w:hAnsi="Times New Roman" w:cs="Times New Roman"/>
          <w:spacing w:val="46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46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культур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являясь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эффективным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способом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коммуникации,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обеспечивает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межличностное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социальное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взаимодействие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людей,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числе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является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средством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сохранения  и  пере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дачи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идей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смыслов,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рождённых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предыдущие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века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отражённых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народной,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духовной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музыке,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произведениях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великих композиторов прошлого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Особое значение приобретает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воспитание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свете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целей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задач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укрепления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национальной </w:t>
      </w:r>
      <w:r w:rsidRPr="00024B26">
        <w:rPr>
          <w:rFonts w:ascii="Times New Roman" w:hAnsi="Times New Roman" w:cs="Times New Roman"/>
          <w:spacing w:val="18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идентичности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83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Родные </w:t>
      </w:r>
      <w:r w:rsidRPr="00024B26">
        <w:rPr>
          <w:rFonts w:ascii="Times New Roman" w:hAnsi="Times New Roman" w:cs="Times New Roman"/>
          <w:spacing w:val="18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интонации, </w:t>
      </w:r>
      <w:r w:rsidRPr="00024B26">
        <w:rPr>
          <w:rFonts w:ascii="Times New Roman" w:hAnsi="Times New Roman" w:cs="Times New Roman"/>
          <w:spacing w:val="18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мелодии </w:t>
      </w:r>
      <w:r w:rsidRPr="00024B26">
        <w:rPr>
          <w:rFonts w:ascii="Times New Roman" w:hAnsi="Times New Roman" w:cs="Times New Roman"/>
          <w:spacing w:val="18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 ритмы являются квинтэссенцией культурного кода, сохраняющего в свёрнутом виде вс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ю  систему  мировоззрения  пред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ков, передаваемую музыкой  не  только  через  сознание,  но  и на более глуб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оком — подсознательном — уровне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.</w:t>
      </w:r>
    </w:p>
    <w:p w:rsidR="007F586D" w:rsidRPr="00024B26" w:rsidRDefault="00187C18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 — временное искусство</w:t>
      </w:r>
      <w:r w:rsidR="007F586D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. В связи с этим 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 индивидуальный опыт в предвидении буду</w:t>
      </w:r>
      <w:r>
        <w:rPr>
          <w:rFonts w:ascii="Times New Roman" w:hAnsi="Times New Roman" w:cs="Times New Roman"/>
          <w:w w:val="115"/>
          <w:sz w:val="24"/>
          <w:szCs w:val="24"/>
          <w:lang w:val="ru-RU"/>
        </w:rPr>
        <w:t>щего и его сравнении с  прошлым</w:t>
      </w:r>
      <w:r w:rsidR="007F586D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.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эмоционального интеллекта, способствует самореал</w:t>
      </w:r>
      <w:r w:rsidR="00187C18">
        <w:rPr>
          <w:rFonts w:ascii="Times New Roman" w:hAnsi="Times New Roman" w:cs="Times New Roman"/>
          <w:w w:val="115"/>
          <w:sz w:val="24"/>
          <w:szCs w:val="24"/>
          <w:lang w:val="ru-RU"/>
        </w:rPr>
        <w:t>изации и само принятию личности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. Таким образом музыкальное обучение  и  воспитание  вносит  огромный  вклад в эстетическое и нравственное развитие ребёнка, формирование всей системы ценностей .</w:t>
      </w:r>
    </w:p>
    <w:p w:rsidR="007F586D" w:rsidRPr="00024B26" w:rsidRDefault="00187C18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 Р</w:t>
      </w:r>
      <w:r w:rsidR="007F586D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абочая программа</w:t>
      </w:r>
      <w:r w:rsidR="00236458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 </w:t>
      </w:r>
      <w:r w:rsidR="007F586D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позволит учителю: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1)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ab/>
        <w:t>реализовать в процессе преподавания музыки современные подходы  к  формированию  личностных, 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2)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ab/>
        <w:t>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 Министерства образования и науки РФ от 17 декабря 2010 г .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lastRenderedPageBreak/>
        <w:t>№  1897,  с  изменениями  и  дополнениями  от  29   декабря 2014  г .,  31  декабря  2015  г .,  11  декабря  2020  г .);  Примерной основной образовательной программой основного общего образования (в редакции протокола № 1/20 от 04 .02 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 . №2/20);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w w:val="115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3)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ab/>
        <w:t>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 а  также  предложенные основные виды учебной деятельности для освоения учебного материала.</w:t>
      </w:r>
    </w:p>
    <w:p w:rsidR="007F586D" w:rsidRPr="00024B26" w:rsidRDefault="007F586D" w:rsidP="007F586D">
      <w:pPr>
        <w:pStyle w:val="af"/>
        <w:spacing w:before="6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586D" w:rsidRPr="00024B26" w:rsidRDefault="007F586D" w:rsidP="007F586D">
      <w:pPr>
        <w:pStyle w:val="31"/>
        <w:spacing w:before="128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bookmarkStart w:id="1" w:name="_TOC_250007"/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ЦЕЛЬ</w:t>
      </w:r>
      <w:r w:rsidRPr="00024B26">
        <w:rPr>
          <w:rFonts w:ascii="Times New Roman" w:hAnsi="Times New Roman" w:cs="Times New Roman"/>
          <w:color w:val="auto"/>
          <w:spacing w:val="29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ИЗУЧЕНИЯ</w:t>
      </w:r>
      <w:r w:rsidRPr="00024B26">
        <w:rPr>
          <w:rFonts w:ascii="Times New Roman" w:hAnsi="Times New Roman" w:cs="Times New Roman"/>
          <w:color w:val="auto"/>
          <w:spacing w:val="29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УЧЕБНОГО</w:t>
      </w:r>
      <w:r w:rsidRPr="00024B26">
        <w:rPr>
          <w:rFonts w:ascii="Times New Roman" w:hAnsi="Times New Roman" w:cs="Times New Roman"/>
          <w:color w:val="auto"/>
          <w:spacing w:val="30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ПРЕДМЕТА</w:t>
      </w:r>
      <w:r w:rsidRPr="00024B26">
        <w:rPr>
          <w:rFonts w:ascii="Times New Roman" w:hAnsi="Times New Roman" w:cs="Times New Roman"/>
          <w:color w:val="auto"/>
          <w:spacing w:val="29"/>
          <w:w w:val="95"/>
          <w:sz w:val="24"/>
          <w:szCs w:val="24"/>
          <w:lang w:val="ru-RU"/>
        </w:rPr>
        <w:t xml:space="preserve"> </w:t>
      </w:r>
      <w:bookmarkEnd w:id="1"/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«МУЗЫКА»</w:t>
      </w:r>
    </w:p>
    <w:p w:rsidR="007F586D" w:rsidRPr="00024B26" w:rsidRDefault="007F586D" w:rsidP="007F586D">
      <w:pPr>
        <w:pStyle w:val="af"/>
        <w:spacing w:before="118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 жизненно необх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одима для полноценного образова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воспитания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ребёнка,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его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психики,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эмоцио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интеллектуальной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сфер,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творческого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потенциала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Признание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само ценности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творческого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человека,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уникального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вклада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искусства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воспитание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делает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неприменимыми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критерии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утилитарности</w:t>
      </w:r>
      <w:r w:rsidRPr="00024B26">
        <w:rPr>
          <w:rFonts w:ascii="Times New Roman" w:hAnsi="Times New Roman" w:cs="Times New Roman"/>
          <w:spacing w:val="-2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586D" w:rsidRPr="00024B26" w:rsidRDefault="007F586D" w:rsidP="007F586D">
      <w:pPr>
        <w:pStyle w:val="af"/>
        <w:spacing w:before="5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Основная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цель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реализации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—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воспитание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зыкальной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культуры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как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части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всей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духовной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культуры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</w:t>
      </w:r>
      <w:r w:rsidR="004600D3">
        <w:rPr>
          <w:rFonts w:ascii="Times New Roman" w:hAnsi="Times New Roman" w:cs="Times New Roman"/>
          <w:w w:val="115"/>
          <w:sz w:val="24"/>
          <w:szCs w:val="24"/>
          <w:lang w:val="ru-RU"/>
        </w:rPr>
        <w:t>учающихся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Основным  содержанием  музыкального  обучения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воспитания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является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личный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коллективный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опыт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живания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осознания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специфического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комплекса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эмоций,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чувств,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идей,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порождаемых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ситуациями  эстетиче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восприятия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(постижение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мира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через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переживание,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тонационно-смысловое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обобщение,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содержательный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анализ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произведений,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моделирование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художественно-творческого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процесса,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самовыражение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через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творчество)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586D" w:rsidRPr="00024B26" w:rsidRDefault="007F586D" w:rsidP="007F586D">
      <w:pPr>
        <w:pStyle w:val="af"/>
        <w:spacing w:before="8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 процессе конкретизации учебных целей их реализация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осуществляется</w:t>
      </w:r>
      <w:r w:rsidRPr="00024B26">
        <w:rPr>
          <w:rFonts w:ascii="Times New Roman" w:hAnsi="Times New Roman" w:cs="Times New Roman"/>
          <w:spacing w:val="30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по</w:t>
      </w:r>
      <w:r w:rsidRPr="00024B26">
        <w:rPr>
          <w:rFonts w:ascii="Times New Roman" w:hAnsi="Times New Roman" w:cs="Times New Roman"/>
          <w:spacing w:val="3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следующим</w:t>
      </w:r>
      <w:r w:rsidRPr="00024B26">
        <w:rPr>
          <w:rFonts w:ascii="Times New Roman" w:hAnsi="Times New Roman" w:cs="Times New Roman"/>
          <w:spacing w:val="3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направлениям:</w:t>
      </w:r>
    </w:p>
    <w:p w:rsidR="007F586D" w:rsidRPr="00024B26" w:rsidRDefault="007F586D" w:rsidP="007F586D">
      <w:pPr>
        <w:pStyle w:val="ae"/>
        <w:widowControl w:val="0"/>
        <w:numPr>
          <w:ilvl w:val="0"/>
          <w:numId w:val="10"/>
        </w:numPr>
        <w:tabs>
          <w:tab w:val="left" w:pos="637"/>
        </w:tabs>
        <w:autoSpaceDE w:val="0"/>
        <w:autoSpaceDN w:val="0"/>
        <w:spacing w:before="2" w:after="0" w:line="249" w:lineRule="auto"/>
        <w:ind w:right="115" w:firstLine="226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становление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системы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ценностей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обучающихся,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развитие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целостного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миропонимания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единстве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эмоциональной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знавательной</w:t>
      </w:r>
      <w:r w:rsidRPr="00024B26">
        <w:rPr>
          <w:rFonts w:ascii="Times New Roman" w:hAnsi="Times New Roman" w:cs="Times New Roman"/>
          <w:spacing w:val="3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сферы;</w:t>
      </w:r>
    </w:p>
    <w:p w:rsidR="007F586D" w:rsidRPr="00024B26" w:rsidRDefault="007F586D" w:rsidP="007F586D">
      <w:pPr>
        <w:pStyle w:val="ae"/>
        <w:widowControl w:val="0"/>
        <w:numPr>
          <w:ilvl w:val="0"/>
          <w:numId w:val="10"/>
        </w:numPr>
        <w:tabs>
          <w:tab w:val="left" w:pos="644"/>
        </w:tabs>
        <w:autoSpaceDE w:val="0"/>
        <w:autoSpaceDN w:val="0"/>
        <w:spacing w:before="2" w:after="0" w:line="249" w:lineRule="auto"/>
        <w:ind w:right="114" w:firstLine="226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развитие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потребности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общении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произведениями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кусства,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осознание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значения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искусства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как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универсальной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формы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невербальной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коммуникации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между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людьми разных эпох и народов, эффективного способа авто-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коммуникации;</w:t>
      </w:r>
    </w:p>
    <w:p w:rsidR="007F586D" w:rsidRPr="00024B26" w:rsidRDefault="007F586D" w:rsidP="007F586D">
      <w:pPr>
        <w:pStyle w:val="ae"/>
        <w:widowControl w:val="0"/>
        <w:numPr>
          <w:ilvl w:val="0"/>
          <w:numId w:val="10"/>
        </w:numPr>
        <w:tabs>
          <w:tab w:val="left" w:pos="642"/>
        </w:tabs>
        <w:autoSpaceDE w:val="0"/>
        <w:autoSpaceDN w:val="0"/>
        <w:spacing w:before="5" w:after="0" w:line="249" w:lineRule="auto"/>
        <w:ind w:right="114" w:firstLine="226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формирование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творческих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способностей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ребёнка,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внутренней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мотивации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интонационно-содержательной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деятельности</w:t>
      </w:r>
      <w:r w:rsidRPr="00024B26">
        <w:rPr>
          <w:rFonts w:ascii="Times New Roman" w:hAnsi="Times New Roman" w:cs="Times New Roman"/>
          <w:spacing w:val="-22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F586D" w:rsidRPr="00024B26" w:rsidRDefault="007F586D" w:rsidP="007F586D">
      <w:pPr>
        <w:pStyle w:val="af"/>
        <w:spacing w:before="2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Важнейшими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задачами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изучения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предмета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«Музыка»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основной</w:t>
      </w:r>
      <w:r w:rsidRPr="00024B26">
        <w:rPr>
          <w:rFonts w:ascii="Times New Roman" w:hAnsi="Times New Roman" w:cs="Times New Roman"/>
          <w:spacing w:val="34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школе</w:t>
      </w:r>
      <w:r w:rsidRPr="00024B26">
        <w:rPr>
          <w:rFonts w:ascii="Times New Roman" w:hAnsi="Times New Roman" w:cs="Times New Roman"/>
          <w:spacing w:val="35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являются:</w:t>
      </w:r>
    </w:p>
    <w:p w:rsidR="00E91B74" w:rsidRPr="00024B26" w:rsidRDefault="007F586D" w:rsidP="00E91B74">
      <w:pPr>
        <w:pStyle w:val="af"/>
        <w:spacing w:before="70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1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Приобщение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к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общечеловеческим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духовным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ценностям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через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личный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психологический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опыт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эмоционально-эстетиче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ского</w:t>
      </w:r>
      <w:r w:rsidRPr="00024B26">
        <w:rPr>
          <w:rFonts w:ascii="Times New Roman" w:hAnsi="Times New Roman" w:cs="Times New Roman"/>
          <w:spacing w:val="43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переживания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 2 </w:t>
      </w:r>
      <w:r w:rsidR="00E91B74"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91B74"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Осознание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социальной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функции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музыки</w:t>
      </w:r>
      <w:r w:rsidR="00E91B74"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E91B74" w:rsidRPr="00024B26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Стремление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понять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закономерности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развития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музыкального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искусства,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условия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разнообразного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проявления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и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бытования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музыки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человеческом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обществе,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специфики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её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воздействия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на </w:t>
      </w:r>
      <w:r w:rsidR="00E91B74"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4600D3">
        <w:rPr>
          <w:rFonts w:ascii="Times New Roman" w:hAnsi="Times New Roman" w:cs="Times New Roman"/>
          <w:w w:val="110"/>
          <w:sz w:val="24"/>
          <w:szCs w:val="24"/>
          <w:lang w:val="ru-RU"/>
        </w:rPr>
        <w:t>чело</w:t>
      </w:r>
      <w:r w:rsidR="00E91B74"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века</w:t>
      </w:r>
      <w:r w:rsidR="00E91B74" w:rsidRPr="00024B26">
        <w:rPr>
          <w:rFonts w:ascii="Times New Roman" w:hAnsi="Times New Roman" w:cs="Times New Roman"/>
          <w:spacing w:val="-20"/>
          <w:w w:val="110"/>
          <w:sz w:val="24"/>
          <w:szCs w:val="24"/>
          <w:lang w:val="ru-RU"/>
        </w:rPr>
        <w:t xml:space="preserve"> </w:t>
      </w:r>
      <w:r w:rsidR="00E91B74"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3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3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Формирование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ценностных 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личных 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предпочтений 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-52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сфере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музыкального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искусства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Воспитание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уважительного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отношения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к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системе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культурных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ценностей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других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людей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-47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Приверженность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парадигме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сохранения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и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развития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="004600D3">
        <w:rPr>
          <w:rFonts w:ascii="Times New Roman" w:hAnsi="Times New Roman" w:cs="Times New Roman"/>
          <w:w w:val="110"/>
          <w:sz w:val="24"/>
          <w:szCs w:val="24"/>
          <w:lang w:val="ru-RU"/>
        </w:rPr>
        <w:t>культур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ного</w:t>
      </w:r>
      <w:r w:rsidRPr="00024B26">
        <w:rPr>
          <w:rFonts w:ascii="Times New Roman" w:hAnsi="Times New Roman" w:cs="Times New Roman"/>
          <w:spacing w:val="42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многообразия</w:t>
      </w:r>
      <w:r w:rsidRPr="00024B26">
        <w:rPr>
          <w:rFonts w:ascii="Times New Roman" w:hAnsi="Times New Roman" w:cs="Times New Roman"/>
          <w:spacing w:val="-19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2" w:line="252" w:lineRule="auto"/>
        <w:ind w:left="116" w:right="115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4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Формирование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целостного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представления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комплексе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выразительных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средств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искусства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Освоение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ключевых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элементов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языка,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характерных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для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различных</w:t>
      </w:r>
      <w:r w:rsidRPr="00024B26">
        <w:rPr>
          <w:rFonts w:ascii="Times New Roman" w:hAnsi="Times New Roman" w:cs="Times New Roman"/>
          <w:spacing w:val="42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музыкальных</w:t>
      </w:r>
      <w:r w:rsidRPr="00024B26">
        <w:rPr>
          <w:rFonts w:ascii="Times New Roman" w:hAnsi="Times New Roman" w:cs="Times New Roman"/>
          <w:spacing w:val="4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стилей</w:t>
      </w:r>
      <w:r w:rsidRPr="00024B26">
        <w:rPr>
          <w:rFonts w:ascii="Times New Roman" w:hAnsi="Times New Roman" w:cs="Times New Roman"/>
          <w:spacing w:val="-2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3" w:line="252" w:lineRule="auto"/>
        <w:ind w:left="116" w:right="115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lastRenderedPageBreak/>
        <w:t xml:space="preserve">5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Развитие общих и специальных музыкальных способностей,</w:t>
      </w:r>
      <w:r w:rsidRPr="00024B26">
        <w:rPr>
          <w:rFonts w:ascii="Times New Roman" w:hAnsi="Times New Roman" w:cs="Times New Roman"/>
          <w:spacing w:val="16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совершенствование </w:t>
      </w:r>
      <w:r w:rsidRPr="00024B26">
        <w:rPr>
          <w:rFonts w:ascii="Times New Roman" w:hAnsi="Times New Roman" w:cs="Times New Roman"/>
          <w:spacing w:val="1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в </w:t>
      </w:r>
      <w:r w:rsidRPr="00024B26">
        <w:rPr>
          <w:rFonts w:ascii="Times New Roman" w:hAnsi="Times New Roman" w:cs="Times New Roman"/>
          <w:spacing w:val="1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предметных </w:t>
      </w:r>
      <w:r w:rsidRPr="00024B26">
        <w:rPr>
          <w:rFonts w:ascii="Times New Roman" w:hAnsi="Times New Roman" w:cs="Times New Roman"/>
          <w:spacing w:val="1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умениях </w:t>
      </w:r>
      <w:r w:rsidRPr="00024B26">
        <w:rPr>
          <w:rFonts w:ascii="Times New Roman" w:hAnsi="Times New Roman" w:cs="Times New Roman"/>
          <w:spacing w:val="1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и </w:t>
      </w:r>
      <w:r w:rsidRPr="00024B26">
        <w:rPr>
          <w:rFonts w:ascii="Times New Roman" w:hAnsi="Times New Roman" w:cs="Times New Roman"/>
          <w:spacing w:val="1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навыках,</w:t>
      </w:r>
      <w:r w:rsidRPr="00024B26">
        <w:rPr>
          <w:rFonts w:ascii="Times New Roman" w:hAnsi="Times New Roman" w:cs="Times New Roman"/>
          <w:spacing w:val="-56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38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том</w:t>
      </w:r>
      <w:r w:rsidRPr="00024B26">
        <w:rPr>
          <w:rFonts w:ascii="Times New Roman" w:hAnsi="Times New Roman" w:cs="Times New Roman"/>
          <w:spacing w:val="3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числе:</w:t>
      </w:r>
    </w:p>
    <w:p w:rsidR="00E91B74" w:rsidRPr="00024B26" w:rsidRDefault="00E91B74" w:rsidP="00E91B74">
      <w:pPr>
        <w:pStyle w:val="af"/>
        <w:spacing w:before="1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а)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слушание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(расширение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приёмов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навыков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вдумчивого,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осмысленного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восприятия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музыки; 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аналитической, 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оценочной,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рефлексивной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деятельности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связи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прослушанным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музыкальным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произведением);</w:t>
      </w:r>
    </w:p>
    <w:p w:rsidR="00E91B74" w:rsidRPr="00024B26" w:rsidRDefault="00E91B74" w:rsidP="00E91B74">
      <w:pPr>
        <w:pStyle w:val="af"/>
        <w:spacing w:before="2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б) исполнение (пение в различных манерах, составах, стилях;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игра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на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доступных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музыкальных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инструментах,</w:t>
      </w:r>
      <w:r w:rsidRPr="00024B26">
        <w:rPr>
          <w:rFonts w:ascii="Times New Roman" w:hAnsi="Times New Roman" w:cs="Times New Roman"/>
          <w:spacing w:val="1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опыт</w:t>
      </w:r>
      <w:r w:rsidRPr="00024B26">
        <w:rPr>
          <w:rFonts w:ascii="Times New Roman" w:hAnsi="Times New Roman" w:cs="Times New Roman"/>
          <w:spacing w:val="-57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исполнительской деятельности на электронных и виртуальных</w:t>
      </w:r>
      <w:r w:rsidRPr="00024B26">
        <w:rPr>
          <w:rFonts w:ascii="Times New Roman" w:hAnsi="Times New Roman" w:cs="Times New Roman"/>
          <w:spacing w:val="35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музыкальных</w:t>
      </w:r>
      <w:r w:rsidRPr="00024B26">
        <w:rPr>
          <w:rFonts w:ascii="Times New Roman" w:hAnsi="Times New Roman" w:cs="Times New Roman"/>
          <w:spacing w:val="35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инструментах);</w:t>
      </w:r>
    </w:p>
    <w:p w:rsidR="00E91B74" w:rsidRPr="00024B26" w:rsidRDefault="00E91B74" w:rsidP="00E91B74">
      <w:pPr>
        <w:pStyle w:val="af"/>
        <w:spacing w:before="2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в)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сочинение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(элементы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вокальной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инструментальной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импровизации,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композиции,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аранжировки,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числе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использованием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цифровых</w:t>
      </w:r>
      <w:r w:rsidRPr="00024B26">
        <w:rPr>
          <w:rFonts w:ascii="Times New Roman" w:hAnsi="Times New Roman" w:cs="Times New Roman"/>
          <w:spacing w:val="4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программных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продуктов);</w:t>
      </w:r>
    </w:p>
    <w:p w:rsidR="00E91B74" w:rsidRPr="00024B26" w:rsidRDefault="00E91B74" w:rsidP="00E91B74">
      <w:pPr>
        <w:pStyle w:val="af"/>
        <w:spacing w:before="2" w:line="252" w:lineRule="auto"/>
        <w:ind w:left="116" w:right="115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г)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движение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(пластическое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интонирование,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инсценировка,</w:t>
      </w:r>
      <w:r w:rsidRPr="00024B26">
        <w:rPr>
          <w:rFonts w:ascii="Times New Roman" w:hAnsi="Times New Roman" w:cs="Times New Roman"/>
          <w:spacing w:val="4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танец,</w:t>
      </w:r>
      <w:r w:rsidRPr="00024B26">
        <w:rPr>
          <w:rFonts w:ascii="Times New Roman" w:hAnsi="Times New Roman" w:cs="Times New Roman"/>
          <w:spacing w:val="4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двигательное</w:t>
      </w:r>
      <w:r w:rsidRPr="00024B26">
        <w:rPr>
          <w:rFonts w:ascii="Times New Roman" w:hAnsi="Times New Roman" w:cs="Times New Roman"/>
          <w:spacing w:val="4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моделирование</w:t>
      </w:r>
      <w:r w:rsidRPr="00024B26">
        <w:rPr>
          <w:rFonts w:ascii="Times New Roman" w:hAnsi="Times New Roman" w:cs="Times New Roman"/>
          <w:spacing w:val="4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5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др</w:t>
      </w:r>
      <w:r w:rsidRPr="00024B26">
        <w:rPr>
          <w:rFonts w:ascii="Times New Roman" w:hAnsi="Times New Roman" w:cs="Times New Roman"/>
          <w:spacing w:val="-18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.);</w:t>
      </w:r>
    </w:p>
    <w:p w:rsidR="00E91B74" w:rsidRPr="00024B26" w:rsidRDefault="00E91B74" w:rsidP="00E91B74">
      <w:pPr>
        <w:pStyle w:val="af"/>
        <w:spacing w:before="1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д) творческие проекты, музыкально-театральная деятельность</w:t>
      </w:r>
      <w:r w:rsidRPr="00024B26">
        <w:rPr>
          <w:rFonts w:ascii="Times New Roman" w:hAnsi="Times New Roman" w:cs="Times New Roman"/>
          <w:spacing w:val="3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(концерты,</w:t>
      </w:r>
      <w:r w:rsidRPr="00024B26">
        <w:rPr>
          <w:rFonts w:ascii="Times New Roman" w:hAnsi="Times New Roman" w:cs="Times New Roman"/>
          <w:spacing w:val="3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фестивали,</w:t>
      </w:r>
      <w:r w:rsidRPr="00024B26">
        <w:rPr>
          <w:rFonts w:ascii="Times New Roman" w:hAnsi="Times New Roman" w:cs="Times New Roman"/>
          <w:spacing w:val="33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представления);</w:t>
      </w:r>
    </w:p>
    <w:p w:rsidR="00E91B74" w:rsidRPr="00024B26" w:rsidRDefault="00E91B74" w:rsidP="00E91B74">
      <w:pPr>
        <w:pStyle w:val="af"/>
        <w:spacing w:before="1" w:line="252" w:lineRule="auto"/>
        <w:ind w:left="116" w:right="116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е)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исследовательская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деятельность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на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материале </w:t>
      </w:r>
      <w:r w:rsidRPr="00024B26">
        <w:rPr>
          <w:rFonts w:ascii="Times New Roman" w:hAnsi="Times New Roman" w:cs="Times New Roman"/>
          <w:spacing w:val="1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музыкального</w:t>
      </w:r>
      <w:r w:rsidRPr="00024B26">
        <w:rPr>
          <w:rFonts w:ascii="Times New Roman" w:hAnsi="Times New Roman" w:cs="Times New Roman"/>
          <w:spacing w:val="43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искусства</w:t>
      </w:r>
      <w:r w:rsidRPr="00024B26">
        <w:rPr>
          <w:rFonts w:ascii="Times New Roman" w:hAnsi="Times New Roman" w:cs="Times New Roman"/>
          <w:spacing w:val="-19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1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6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Расширение  культурного  кругозора,  накопление  знаний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музыкантах,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достаточное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для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активного,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осознанного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восприятия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лучших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образцов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народного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профессионального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искусства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родной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страны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мира,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ориентации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истории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развития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искусства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современной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музыкальной</w:t>
      </w:r>
      <w:r w:rsidRPr="00024B26">
        <w:rPr>
          <w:rFonts w:ascii="Times New Roman" w:hAnsi="Times New Roman" w:cs="Times New Roman"/>
          <w:spacing w:val="39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культуре</w:t>
      </w:r>
      <w:r w:rsidRPr="00024B26">
        <w:rPr>
          <w:rFonts w:ascii="Times New Roman" w:hAnsi="Times New Roman" w:cs="Times New Roman"/>
          <w:spacing w:val="-2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70" w:line="249" w:lineRule="auto"/>
        <w:ind w:left="117"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Программа составлена н</w:t>
      </w:r>
      <w:r w:rsidR="00F61A76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 основе модульного принципа по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строения </w:t>
      </w:r>
      <w:r w:rsidRPr="00024B26">
        <w:rPr>
          <w:rFonts w:ascii="Times New Roman" w:hAnsi="Times New Roman" w:cs="Times New Roman"/>
          <w:spacing w:val="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учебного </w:t>
      </w:r>
      <w:r w:rsidRPr="00024B26">
        <w:rPr>
          <w:rFonts w:ascii="Times New Roman" w:hAnsi="Times New Roman" w:cs="Times New Roman"/>
          <w:spacing w:val="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материала </w:t>
      </w:r>
      <w:r w:rsidRPr="00024B26">
        <w:rPr>
          <w:rFonts w:ascii="Times New Roman" w:hAnsi="Times New Roman" w:cs="Times New Roman"/>
          <w:spacing w:val="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и </w:t>
      </w:r>
      <w:r w:rsidRPr="00024B26">
        <w:rPr>
          <w:rFonts w:ascii="Times New Roman" w:hAnsi="Times New Roman" w:cs="Times New Roman"/>
          <w:spacing w:val="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допускает </w:t>
      </w:r>
      <w:r w:rsidRPr="00024B26">
        <w:rPr>
          <w:rFonts w:ascii="Times New Roman" w:hAnsi="Times New Roman" w:cs="Times New Roman"/>
          <w:spacing w:val="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вариативный </w:t>
      </w:r>
      <w:r w:rsidRPr="00024B26">
        <w:rPr>
          <w:rFonts w:ascii="Times New Roman" w:hAnsi="Times New Roman" w:cs="Times New Roman"/>
          <w:spacing w:val="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под ход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очерёдности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изучения  модулей,  принципа</w:t>
      </w:r>
      <w:r w:rsidR="00F61A76"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  компонов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ки</w:t>
      </w:r>
      <w:r w:rsidRPr="00024B26">
        <w:rPr>
          <w:rFonts w:ascii="Times New Roman" w:hAnsi="Times New Roman" w:cs="Times New Roman"/>
          <w:spacing w:val="43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учебных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тем,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форм</w:t>
      </w:r>
      <w:r w:rsidRPr="00024B26">
        <w:rPr>
          <w:rFonts w:ascii="Times New Roman" w:hAnsi="Times New Roman" w:cs="Times New Roman"/>
          <w:spacing w:val="43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методов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освоения</w:t>
      </w:r>
      <w:r w:rsidRPr="00024B26">
        <w:rPr>
          <w:rFonts w:ascii="Times New Roman" w:hAnsi="Times New Roman" w:cs="Times New Roman"/>
          <w:spacing w:val="4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содержания</w:t>
      </w:r>
      <w:r w:rsidRPr="00024B26">
        <w:rPr>
          <w:rFonts w:ascii="Times New Roman" w:hAnsi="Times New Roman" w:cs="Times New Roman"/>
          <w:spacing w:val="-2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31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МЕСТО</w:t>
      </w:r>
      <w:r w:rsidRPr="00024B26">
        <w:rPr>
          <w:rFonts w:ascii="Times New Roman" w:hAnsi="Times New Roman" w:cs="Times New Roman"/>
          <w:color w:val="auto"/>
          <w:spacing w:val="11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ПРЕДМЕТА</w:t>
      </w:r>
      <w:r w:rsidRPr="00024B26">
        <w:rPr>
          <w:rFonts w:ascii="Times New Roman" w:hAnsi="Times New Roman" w:cs="Times New Roman"/>
          <w:color w:val="auto"/>
          <w:spacing w:val="11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color w:val="auto"/>
          <w:spacing w:val="11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УЧЕБНОМ</w:t>
      </w:r>
      <w:r w:rsidRPr="00024B26">
        <w:rPr>
          <w:rFonts w:ascii="Times New Roman" w:hAnsi="Times New Roman" w:cs="Times New Roman"/>
          <w:color w:val="auto"/>
          <w:spacing w:val="11"/>
          <w:w w:val="9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color w:val="auto"/>
          <w:w w:val="95"/>
          <w:sz w:val="24"/>
          <w:szCs w:val="24"/>
          <w:lang w:val="ru-RU"/>
        </w:rPr>
        <w:t>ПЛАНЕ</w:t>
      </w:r>
    </w:p>
    <w:p w:rsidR="00E91B74" w:rsidRPr="00024B26" w:rsidRDefault="00E91B74" w:rsidP="00E91B74">
      <w:pPr>
        <w:pStyle w:val="af"/>
        <w:spacing w:before="118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 соответствии с Федеральным государственным образовательным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стандартом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учебный</w:t>
      </w:r>
      <w:r w:rsidRPr="00024B26">
        <w:rPr>
          <w:rFonts w:ascii="Times New Roman" w:hAnsi="Times New Roman" w:cs="Times New Roman"/>
          <w:spacing w:val="-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предмет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«Музыка»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входит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предметную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область  «Искусство»,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является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обязательным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для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изучения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преподаётся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основной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школе</w:t>
      </w:r>
      <w:r w:rsidRPr="00024B26">
        <w:rPr>
          <w:rFonts w:ascii="Times New Roman" w:hAnsi="Times New Roman" w:cs="Times New Roman"/>
          <w:spacing w:val="4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5</w:t>
      </w:r>
      <w:r w:rsidRPr="00024B26">
        <w:rPr>
          <w:rFonts w:ascii="Times New Roman" w:hAnsi="Times New Roman" w:cs="Times New Roman"/>
          <w:spacing w:val="4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8</w:t>
      </w:r>
      <w:r w:rsidRPr="00024B26">
        <w:rPr>
          <w:rFonts w:ascii="Times New Roman" w:hAnsi="Times New Roman" w:cs="Times New Roman"/>
          <w:spacing w:val="4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класс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включительно</w:t>
      </w:r>
      <w:r w:rsidRPr="00024B26">
        <w:rPr>
          <w:rFonts w:ascii="Times New Roman" w:hAnsi="Times New Roman" w:cs="Times New Roman"/>
          <w:spacing w:val="-2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4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Предлагаемые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варианты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тематического  планирования  мо-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гут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служить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примерным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образцом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составлении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рабочих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программ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предмету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Образовательная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организация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может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выбрать один из них либо самостоятельно разработать и утвердить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вариант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тематического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планирования,  в  том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числе</w:t>
      </w:r>
      <w:r w:rsidRPr="00024B26">
        <w:rPr>
          <w:rFonts w:ascii="Times New Roman" w:hAnsi="Times New Roman" w:cs="Times New Roman"/>
          <w:spacing w:val="53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5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учётом</w:t>
      </w:r>
      <w:r w:rsidRPr="00024B26">
        <w:rPr>
          <w:rFonts w:ascii="Times New Roman" w:hAnsi="Times New Roman" w:cs="Times New Roman"/>
          <w:spacing w:val="53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возможностей</w:t>
      </w:r>
      <w:r w:rsidRPr="00024B26">
        <w:rPr>
          <w:rFonts w:ascii="Times New Roman" w:hAnsi="Times New Roman" w:cs="Times New Roman"/>
          <w:spacing w:val="5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внеурочной</w:t>
      </w:r>
      <w:r w:rsidRPr="00024B26">
        <w:rPr>
          <w:rFonts w:ascii="Times New Roman" w:hAnsi="Times New Roman" w:cs="Times New Roman"/>
          <w:spacing w:val="53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54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внеклассной</w:t>
      </w:r>
      <w:r w:rsidRPr="00024B26">
        <w:rPr>
          <w:rFonts w:ascii="Times New Roman" w:hAnsi="Times New Roman" w:cs="Times New Roman"/>
          <w:spacing w:val="53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деятельности,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эстетического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компонента  Программы  воспитания образовательного учреждения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 этом необходимо руководствоваться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принципом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регулярности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занятий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равно-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мерности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учебной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нагрузки,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которая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должна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составлять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не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pacing w:val="-1"/>
          <w:w w:val="115"/>
          <w:sz w:val="24"/>
          <w:szCs w:val="24"/>
          <w:lang w:val="ru-RU"/>
        </w:rPr>
        <w:t>менее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pacing w:val="-1"/>
          <w:w w:val="115"/>
          <w:sz w:val="24"/>
          <w:szCs w:val="24"/>
          <w:lang w:val="ru-RU"/>
        </w:rPr>
        <w:t>1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pacing w:val="-1"/>
          <w:w w:val="115"/>
          <w:sz w:val="24"/>
          <w:szCs w:val="24"/>
          <w:lang w:val="ru-RU"/>
        </w:rPr>
        <w:t>академического</w:t>
      </w:r>
      <w:r w:rsidRPr="00024B26">
        <w:rPr>
          <w:rFonts w:ascii="Times New Roman" w:hAnsi="Times New Roman" w:cs="Times New Roman"/>
          <w:spacing w:val="55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часа в неделю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024B26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Общее количество —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не</w:t>
      </w:r>
      <w:r w:rsidRPr="00024B26">
        <w:rPr>
          <w:rFonts w:ascii="Times New Roman" w:hAnsi="Times New Roman" w:cs="Times New Roman"/>
          <w:spacing w:val="44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менее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136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часов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(по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34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часа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45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0"/>
          <w:sz w:val="24"/>
          <w:szCs w:val="24"/>
          <w:lang w:val="ru-RU"/>
        </w:rPr>
        <w:t>год)</w:t>
      </w:r>
      <w:r w:rsidRPr="00024B26">
        <w:rPr>
          <w:rFonts w:ascii="Times New Roman" w:hAnsi="Times New Roman" w:cs="Times New Roman"/>
          <w:spacing w:val="-18"/>
          <w:w w:val="11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70" w:line="249" w:lineRule="auto"/>
        <w:ind w:left="117"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При разработке рабочей программы по предмету «Музыка»</w:t>
      </w:r>
      <w:r w:rsidRPr="00024B26">
        <w:rPr>
          <w:rFonts w:ascii="Times New Roman" w:hAnsi="Times New Roman" w:cs="Times New Roman"/>
          <w:spacing w:val="56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образовательная</w:t>
      </w:r>
      <w:r w:rsidRPr="00024B26">
        <w:rPr>
          <w:rFonts w:ascii="Times New Roman" w:hAnsi="Times New Roman" w:cs="Times New Roman"/>
          <w:spacing w:val="57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организация</w:t>
      </w:r>
      <w:r w:rsidRPr="00024B26">
        <w:rPr>
          <w:rFonts w:ascii="Times New Roman" w:hAnsi="Times New Roman" w:cs="Times New Roman"/>
          <w:spacing w:val="57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вправе</w:t>
      </w:r>
      <w:r w:rsidRPr="00024B26">
        <w:rPr>
          <w:rFonts w:ascii="Times New Roman" w:hAnsi="Times New Roman" w:cs="Times New Roman"/>
          <w:spacing w:val="57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использовать</w:t>
      </w:r>
      <w:r w:rsidRPr="00024B26">
        <w:rPr>
          <w:rFonts w:ascii="Times New Roman" w:hAnsi="Times New Roman" w:cs="Times New Roman"/>
          <w:spacing w:val="57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возможности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сетевого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взаимодействия,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том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числе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с</w:t>
      </w:r>
      <w:r w:rsidRPr="00024B26">
        <w:rPr>
          <w:rFonts w:ascii="Times New Roman" w:hAnsi="Times New Roman" w:cs="Times New Roman"/>
          <w:spacing w:val="22"/>
          <w:w w:val="120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20"/>
          <w:sz w:val="24"/>
          <w:szCs w:val="24"/>
          <w:lang w:val="ru-RU"/>
        </w:rPr>
        <w:t>организа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циями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системы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дополнительного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образования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детей,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учреждениями 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культуры, 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 xml:space="preserve">организациями 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культурно-досуговой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сферы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(театры,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музеи,</w:t>
      </w:r>
      <w:r w:rsidRPr="00024B26">
        <w:rPr>
          <w:rFonts w:ascii="Times New Roman" w:hAnsi="Times New Roman" w:cs="Times New Roman"/>
          <w:spacing w:val="4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творческие</w:t>
      </w:r>
      <w:r w:rsidRPr="00024B26">
        <w:rPr>
          <w:rFonts w:ascii="Times New Roman" w:hAnsi="Times New Roman" w:cs="Times New Roman"/>
          <w:spacing w:val="40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союзы)</w:t>
      </w:r>
      <w:r w:rsidRPr="00024B26">
        <w:rPr>
          <w:rFonts w:ascii="Times New Roman" w:hAnsi="Times New Roman" w:cs="Times New Roman"/>
          <w:spacing w:val="-2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1B74" w:rsidRPr="00024B26" w:rsidRDefault="00E91B74" w:rsidP="00E91B74">
      <w:pPr>
        <w:pStyle w:val="af"/>
        <w:spacing w:before="3" w:line="249" w:lineRule="auto"/>
        <w:ind w:left="117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Изучение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предмета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«Музыка»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предполагает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активную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социокультурную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деятельность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обучающихся,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участие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в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исследовательских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и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творческих</w:t>
      </w:r>
      <w:r w:rsidRPr="00024B26">
        <w:rPr>
          <w:rFonts w:ascii="Times New Roman" w:hAnsi="Times New Roman" w:cs="Times New Roman"/>
          <w:spacing w:val="1"/>
          <w:w w:val="115"/>
          <w:sz w:val="24"/>
          <w:szCs w:val="24"/>
          <w:lang w:val="ru-RU"/>
        </w:rPr>
        <w:t xml:space="preserve"> </w:t>
      </w:r>
      <w:r w:rsidRPr="00024B26">
        <w:rPr>
          <w:rFonts w:ascii="Times New Roman" w:hAnsi="Times New Roman" w:cs="Times New Roman"/>
          <w:w w:val="115"/>
          <w:sz w:val="24"/>
          <w:szCs w:val="24"/>
          <w:lang w:val="ru-RU"/>
        </w:rPr>
        <w:t>проектах.</w:t>
      </w:r>
    </w:p>
    <w:p w:rsidR="00E91B74" w:rsidRDefault="00E91B74" w:rsidP="00E91B74">
      <w:pPr>
        <w:pStyle w:val="af"/>
        <w:spacing w:before="10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B26" w:rsidRDefault="00024B26" w:rsidP="00E91B74">
      <w:pPr>
        <w:pStyle w:val="af"/>
        <w:spacing w:before="10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600D3" w:rsidRDefault="004600D3" w:rsidP="00E91B74">
      <w:pPr>
        <w:pStyle w:val="af"/>
        <w:spacing w:before="10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6458" w:rsidRDefault="00236458" w:rsidP="00E91B74">
      <w:pPr>
        <w:pStyle w:val="af"/>
        <w:spacing w:before="10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6458" w:rsidRPr="00024B26" w:rsidRDefault="00236458" w:rsidP="00E91B74">
      <w:pPr>
        <w:pStyle w:val="af"/>
        <w:spacing w:before="10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B74" w:rsidRPr="00024B26" w:rsidRDefault="00E91B74" w:rsidP="00E91B74">
      <w:pPr>
        <w:pStyle w:val="af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СОДЕРЖАНИЕ УЧЕБНОГО ПРЕДМЕТА «МУЗЫКА»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«МУЗЫКА МОЕГО КРАЯ»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Фольклор — народное творчество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Календарный фольклор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Календарные обряды, традиционные для данной местности (осенние, зимние, весенние — на выбор учителя).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«ЕВРОПЕЙСКАЯ КЛАССИЧЕСКАЯ МУЗЫКА»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Национальные истоки классической музыки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Национальный музыкальный стиль на примере творчества Ф. Шопена, Э. Грига и др. Значение и роль композитора — основоположника национальной классической музыки. Характерные жанры, образы, элементы музыкального языка.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Музыкант и публика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 </w:t>
      </w: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Pr="00E91B7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РУССКАЯ КЛАССИЧЕСКАЯ МУЗЫКА</w:t>
      </w: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Образы родной земли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Русская исполнительская школа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 </w:t>
      </w: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Pr="00E91B74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СВЯЗЬ МУЗЫКИ С ДРУГИМИ ВИДАМИ ИСКУССТВА</w:t>
      </w: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Музыка и литература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Колокола. Колокольные звоны (благовест, трезвон и др.). Звонарские приговорки. Колокольность в 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E91B74" w:rsidRP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Музыка и живопись</w:t>
      </w:r>
    </w:p>
    <w:p w:rsidR="00E91B74" w:rsidRDefault="00E91B74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Молитва, хорал, песнопение, духовный стих. Образы духовной музыки в творчестве композиторов-классиков</w:t>
      </w:r>
      <w:r w:rsidR="00024B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91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Выразительные средства музыкального и изобразительного искусства. Аналогии: ритм, композиция, линия — мелодия, пятно — созвучие, колорит — тембр, светлотность — динамика и т. д. Программная музыка. Импрессионизм (на примере творчества французских клавесинистов, К. Дебюсси, А.К. Лядова и др.).</w:t>
      </w:r>
    </w:p>
    <w:p w:rsidR="00024B26" w:rsidRPr="00E91B74" w:rsidRDefault="00024B26" w:rsidP="00E91B74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91B74" w:rsidRPr="00024B26" w:rsidRDefault="00E91B74" w:rsidP="00E91B74">
      <w:pPr>
        <w:pStyle w:val="af"/>
        <w:rPr>
          <w:rFonts w:ascii="Times New Roman" w:hAnsi="Times New Roman" w:cs="Times New Roman"/>
          <w:sz w:val="24"/>
          <w:szCs w:val="24"/>
          <w:lang w:val="ru-RU"/>
        </w:rPr>
      </w:pPr>
    </w:p>
    <w:p w:rsidR="00F61A76" w:rsidRPr="00024B26" w:rsidRDefault="00F61A76" w:rsidP="00F61A76">
      <w:pPr>
        <w:pStyle w:val="af"/>
        <w:spacing w:before="3" w:line="252" w:lineRule="auto"/>
        <w:ind w:left="116" w:right="114" w:firstLine="22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24B26">
        <w:rPr>
          <w:rFonts w:ascii="Times New Roman" w:hAnsi="Times New Roman" w:cs="Times New Roman"/>
          <w:b/>
          <w:bCs/>
          <w:sz w:val="24"/>
          <w:szCs w:val="24"/>
          <w:lang w:val="ru-RU"/>
        </w:rPr>
        <w:t>ПЛАНИРУЕМЫЕ ОБРАЗОВАТЕЛЬНЫЕ РЕЗУЛЬТАТЫ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E91B74" w:rsidRPr="00024B26" w:rsidRDefault="00E91B74" w:rsidP="00E91B74">
      <w:pPr>
        <w:pStyle w:val="af"/>
        <w:spacing w:before="3" w:line="252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1B74" w:rsidRPr="00024B26" w:rsidRDefault="00E91B74" w:rsidP="00E91B74">
      <w:pPr>
        <w:pStyle w:val="af"/>
        <w:spacing w:before="11"/>
        <w:rPr>
          <w:rFonts w:ascii="Times New Roman" w:hAnsi="Times New Roman" w:cs="Times New Roman"/>
          <w:sz w:val="24"/>
          <w:szCs w:val="24"/>
          <w:lang w:val="ru-RU"/>
        </w:rPr>
      </w:pPr>
    </w:p>
    <w:p w:rsidR="00F61A76" w:rsidRPr="00024B26" w:rsidRDefault="00F61A76" w:rsidP="00F61A76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ЛИЧНОСТНЫЕ РЕЗУЛЬТАТЫ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Патриотического воспитания: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осознание российской гражданской идентичности в поликультурном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Гражданского воспитания: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Духовно-нравственного воспитания: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Эстетического воспитания: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Ценности научного познания: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Физического воспитания, формирования культуры здоровья и эмоционального благополучия: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 признание своего права на ошибку и такого же права другого человека.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Трудового воспитания: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ru-RU"/>
        </w:rPr>
        <w:t>Экологического воспитания: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стремление перенимать опыт, учиться у других людей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—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ресурсами в стрессовой ситуации, воля к победе.</w:t>
      </w:r>
    </w:p>
    <w:p w:rsidR="00F61A76" w:rsidRPr="00024B26" w:rsidRDefault="00F61A76" w:rsidP="00F61A76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МЕТАПРЕДМЕТНЫЕ РЕЗУЛЬТАТЫ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1. Овладение универсальными познавательными действиями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Базовые логические действия: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выявлять и характеризовать существенные признаки конкретного музыкального звучания;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самостоятельно обобщать и формулировать выводы по результатам проведённого слухового наблюдения-исследования.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Базовые исследовательские действия: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следовать внутренним слухом за развитием музыкального процесса, «наблюдать» звучание музыки;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использовать вопросы как исследовательский инструмент познания;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Работа с информацией: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понимать специфику работы с аудиоинформацией, музыкальными записями;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использовать интонирование для запоминания звуковой информации, музыкальных произведений;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— музыкального мышления.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2. Овладение универсальными коммуникативными действиями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Невербальная коммуникация: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эффективно использовать интонационно-выразительные возможности в ситуации публичного выступления;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Вербальное общение: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воспринимать и формулировать суждения, выражать эмоции в соответствии с условиями и целями общения;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публично представлять результаты учебной и творческой деятельности.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Совместная деятельность (сотрудничество):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3. Овладение универсальными регулятивными действиями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Самоорганизация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планировать достижение целей через решение ряда последовательных задач частного характера;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самостоятельно составлять план действий, вносить необходимые коррективы в ходе его реализации;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выявлять наиболее важные проблемы для решения в учебных и жизненных ситуациях;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делать выбор и брать за него ответственность на себя.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Самоконтроль (рефлексия):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владеть способами самоконтроля, самомотивации и рефлексии;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давать адекватную оценку учебной ситуации и предлагать план её изменения;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объяснять причины достижения (недостижения) результатов деятельности; понимать причины неудач и уметь предупреждать их, давать оценку приобретённому опыту;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 д.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Эмоциональный интеллект: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Принятие себя и других: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принимать себя и других, не осуждая;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проявлять открытость;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осознавать невозможность контролировать всё вокруг.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F61A76" w:rsidRPr="00024B26" w:rsidRDefault="00F61A76" w:rsidP="00F61A76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ПРЕДМЕТНЫЕ РЕЗУЛЬТАТЫ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Обучающиеся, освоившие основную образовательную программу по предмету «Музыка»: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—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—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—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 xml:space="preserve">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моего края»: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знать музыкальные традиции своей республики, края, народа;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исполнять и оценивать образцы музыкального фольклора и сочинения композиторов своей малой родины.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«Европейская классическая музыка»: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исполнять (в том числе фрагментарно) сочинения композиторов-классиков;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«Русская классическая музыка»: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исполнять (в том числе фрагментарно, отдельными темами) сочинения русских композиторов;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«Связь музыки с другими видами искусства»: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определять стилевые и жанровые параллели между музыкой и другими видами искусств;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различать и анализировать средства выразительности разных видов искусств;</w:t>
      </w:r>
    </w:p>
    <w:p w:rsidR="00F61A76" w:rsidRPr="00024B26" w:rsidRDefault="00F61A76" w:rsidP="00F61A76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F61A76" w:rsidRPr="00024B26" w:rsidRDefault="00F61A76" w:rsidP="00F61A76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</w:pPr>
      <w:r w:rsidRPr="00024B26">
        <w:rPr>
          <w:rFonts w:ascii="Times New Roman" w:hAnsi="Times New Roman" w:cs="Times New Roman"/>
          <w:color w:val="000000"/>
          <w:sz w:val="24"/>
          <w:szCs w:val="24"/>
          <w:lang w:val="ru-RU" w:eastAsia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F61A76" w:rsidRPr="00024B26" w:rsidRDefault="00F61A76" w:rsidP="00F61A76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4B2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по музыке 5 класс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992"/>
        <w:gridCol w:w="4678"/>
      </w:tblGrid>
      <w:tr w:rsidR="00F61A76" w:rsidRPr="00024B26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61A76" w:rsidRPr="00180762" w:rsidTr="00667BE2">
        <w:tc>
          <w:tcPr>
            <w:tcW w:w="9322" w:type="dxa"/>
            <w:gridSpan w:val="4"/>
          </w:tcPr>
          <w:p w:rsidR="00F61A76" w:rsidRPr="00024B26" w:rsidRDefault="00180762" w:rsidP="0018076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 «Музыка моего края» </w:t>
            </w:r>
          </w:p>
        </w:tc>
      </w:tr>
      <w:tr w:rsidR="00F61A76" w:rsidRPr="00024B26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Фольклор – народное творчество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https://resh.edu.ru/subject/lesson/7421/start/314766/</w:t>
              </w:r>
            </w:hyperlink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Семейный фольклор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4. «всю жизнь мою несу родину в душе…»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Наш край сегодня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tourism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orel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istoriya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kultura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iskusstvo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traditsii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 Орловская область традиции и искусство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 Орловской губернии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oocnt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57.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/2021/01/15/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skazki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orlovskoj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gubernii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Россия – наш</w:t>
            </w:r>
            <w:r w:rsidRPr="00024B26">
              <w:rPr>
                <w:rFonts w:ascii="Times New Roman" w:hAnsi="Times New Roman" w:cs="Times New Roman"/>
                <w:sz w:val="24"/>
                <w:szCs w:val="24"/>
              </w:rPr>
              <w:br/>
              <w:t>общий дом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культура разных народов россии: музыкальные краски якутии - Музыка - 2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РФ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Календарный фольклор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rekri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melochi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muzyki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obryady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obychai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folklore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tvorchestve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kompozitorov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конспект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/7165/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/291943/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F61A76" w:rsidRPr="00A7036A" w:rsidTr="00667BE2">
        <w:tc>
          <w:tcPr>
            <w:tcW w:w="9322" w:type="dxa"/>
            <w:gridSpan w:val="4"/>
          </w:tcPr>
          <w:p w:rsidR="00F61A76" w:rsidRPr="00024B26" w:rsidRDefault="00F61A76" w:rsidP="0018076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</w:t>
            </w:r>
            <w:r w:rsid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</w:t>
            </w:r>
            <w:r w:rsidR="00180762" w:rsidRP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Народное музыкальное творчество России</w:t>
            </w:r>
            <w:r w:rsid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Россия - наш общий дом</w:t>
            </w:r>
          </w:p>
          <w:p w:rsidR="00F61A76" w:rsidRPr="00180762" w:rsidRDefault="00F61A76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3. жанры инструментальной и вокальной музыки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«Образность вокальной музыки: 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/469/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Презентация « С чего начинается Родина?»: </w:t>
            </w:r>
            <w:hyperlink r:id="rId17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myshared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slide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/58020/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Единая коллекция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18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Фольклорные жанры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10. через прошлое к настоящему... (кантата «александр невский» с. с. прокофьева)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20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Аудиофрагмент: М.П. Мусоргский "Рассвет на</w:t>
            </w: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Москве-реке" (№ 165255); 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1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/7431/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/291880/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композиторов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61A76" w:rsidRPr="00FE3DA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/63381/</w:t>
              </w:r>
            </w:hyperlink>
            <w:r w:rsidR="00F61A76"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61A76" w:rsidRPr="00FE3DA8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урок.</w:t>
            </w:r>
          </w:p>
          <w:p w:rsidR="00F61A76" w:rsidRPr="00FE3DA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3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="00F61A76" w:rsidRPr="00FE3DA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/63389/</w:t>
              </w:r>
            </w:hyperlink>
            <w:r w:rsidR="00F61A76"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80762" w:rsidRPr="00A7036A" w:rsidTr="00667BE2">
        <w:tc>
          <w:tcPr>
            <w:tcW w:w="534" w:type="dxa"/>
          </w:tcPr>
          <w:p w:rsidR="00180762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</w:t>
            </w:r>
          </w:p>
        </w:tc>
        <w:tc>
          <w:tcPr>
            <w:tcW w:w="992" w:type="dxa"/>
          </w:tcPr>
          <w:p w:rsid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180762" w:rsidRPr="00180762" w:rsidRDefault="00A7036A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24" w:history="1"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/63389/</w:t>
              </w:r>
            </w:hyperlink>
          </w:p>
        </w:tc>
      </w:tr>
      <w:tr w:rsidR="00F61A76" w:rsidRPr="00180762" w:rsidTr="00667BE2">
        <w:tc>
          <w:tcPr>
            <w:tcW w:w="9322" w:type="dxa"/>
            <w:gridSpan w:val="4"/>
          </w:tcPr>
          <w:p w:rsidR="00F61A76" w:rsidRPr="00024B26" w:rsidRDefault="00F61A76" w:rsidP="0018076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180762" w:rsidRP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Русская классическая музыка</w:t>
            </w:r>
            <w:r w:rsid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». </w:t>
            </w:r>
          </w:p>
        </w:tc>
      </w:tr>
      <w:tr w:rsidR="00F61A76" w:rsidRPr="00024B26" w:rsidTr="00667BE2">
        <w:tc>
          <w:tcPr>
            <w:tcW w:w="534" w:type="dxa"/>
          </w:tcPr>
          <w:p w:rsidR="00F61A76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Образы родной земли</w:t>
            </w:r>
          </w:p>
          <w:p w:rsidR="00F61A76" w:rsidRPr="00024B26" w:rsidRDefault="00F61A76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61A76" w:rsidRPr="00FE3DA8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F61A76" w:rsidRPr="00FE3DA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/4477/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/228306/</w:t>
              </w:r>
            </w:hyperlink>
            <w:r w:rsidR="00F61A76"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61A76" w:rsidRPr="00FE3DA8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F61A76" w:rsidRPr="00FE3DA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/4340/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F61A76" w:rsidRPr="00FE3DA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/227838/</w:t>
              </w:r>
            </w:hyperlink>
            <w:r w:rsidR="00F61A76"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цифровых образовательных ресурсов: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7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.Аудиофрагмент «Вальс Ми минор» (№ 21441);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2.Аудиофрагмент «Прелюдия ор.11. </w:t>
            </w: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Ля минор»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(№ 22068);</w:t>
            </w: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F61A76" w:rsidRPr="00024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русской мелодии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5. писатели и поэты о музыке и музыкантах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024B26" w:rsidTr="00667BE2">
        <w:tc>
          <w:tcPr>
            <w:tcW w:w="534" w:type="dxa"/>
          </w:tcPr>
          <w:p w:rsidR="00F61A76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Близость мелодии, созданной русским </w:t>
            </w:r>
            <w:r w:rsidRPr="001807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композитором и русской народной мелодии</w:t>
            </w:r>
          </w:p>
          <w:p w:rsidR="00F61A76" w:rsidRPr="00180762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https://resh.edu.ru/subject/lesson/475/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0762" w:rsidRPr="00A7036A" w:rsidTr="00667BE2">
        <w:tc>
          <w:tcPr>
            <w:tcW w:w="534" w:type="dxa"/>
          </w:tcPr>
          <w:p w:rsidR="00180762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3118" w:type="dxa"/>
          </w:tcPr>
          <w:p w:rsidR="00180762" w:rsidRPr="00180762" w:rsidRDefault="00180762" w:rsidP="0018076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0762">
              <w:rPr>
                <w:rFonts w:ascii="Times New Roman" w:hAnsi="Times New Roman" w:cs="Times New Roman"/>
                <w:sz w:val="24"/>
                <w:szCs w:val="24"/>
              </w:rPr>
              <w:t>Форма музыки</w:t>
            </w:r>
          </w:p>
        </w:tc>
        <w:tc>
          <w:tcPr>
            <w:tcW w:w="992" w:type="dxa"/>
          </w:tcPr>
          <w:p w:rsidR="00180762" w:rsidRPr="00180762" w:rsidRDefault="0018076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180762" w:rsidRPr="00180762" w:rsidRDefault="00A7036A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30" w:history="1"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18076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180762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F61A76" w:rsidRPr="00180762" w:rsidTr="00667BE2">
        <w:tc>
          <w:tcPr>
            <w:tcW w:w="9322" w:type="dxa"/>
            <w:gridSpan w:val="4"/>
          </w:tcPr>
          <w:p w:rsidR="00F61A76" w:rsidRPr="00024B26" w:rsidRDefault="00F61A76" w:rsidP="0018076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180762" w:rsidRP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 народов мира</w:t>
            </w:r>
            <w:r w:rsidR="001807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фольклор народов Европы</w:t>
            </w:r>
          </w:p>
          <w:p w:rsidR="00F61A76" w:rsidRPr="00024B26" w:rsidRDefault="00F61A76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1. что роднит музыку с литературой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F61A76" w:rsidRPr="00024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фольклор народов Азии и Африки</w:t>
            </w:r>
          </w:p>
          <w:p w:rsidR="00F61A76" w:rsidRPr="00024B26" w:rsidRDefault="00F61A76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6. путешествие в музыкальный театр. опера. балет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F61A76" w:rsidRPr="00024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F61A76" w:rsidRPr="00024B26" w:rsidRDefault="0059687F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</w:rPr>
              <w:t>Народная музыка Американского континента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3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7. музыка в театре, кино и на телевидении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59687F" w:rsidRPr="00180762" w:rsidTr="00667BE2">
        <w:tc>
          <w:tcPr>
            <w:tcW w:w="534" w:type="dxa"/>
          </w:tcPr>
          <w:p w:rsidR="0059687F" w:rsidRPr="00FE3DA8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59687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Европейская классическая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59687F" w:rsidRPr="00024B26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9687F" w:rsidRDefault="0059687F" w:rsidP="00667BE2">
            <w:pPr>
              <w:tabs>
                <w:tab w:val="left" w:pos="1985"/>
              </w:tabs>
              <w:spacing w:after="0"/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Национальные истоки классической музыки</w:t>
            </w:r>
          </w:p>
          <w:p w:rsidR="00F61A76" w:rsidRPr="00024B26" w:rsidRDefault="00F61A76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путешествие в музыкальный театр. мюзикл. мир композитора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Национальный стиль композитора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9. что роднит музыку с изобразительным искусством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59687F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язык музыки зарубежных композиторов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17. «в каждой мимолётности вижу я миры». живописные и литературные впечатления композитора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59687F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118" w:type="dxa"/>
          </w:tcPr>
          <w:p w:rsidR="00F61A76" w:rsidRPr="00024B26" w:rsidRDefault="0059687F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Ритмические особенности музыки европейских композиторов.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11. музыкальная живопись и живописная музыка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59687F" w:rsidRPr="00180762" w:rsidTr="00667BE2">
        <w:tc>
          <w:tcPr>
            <w:tcW w:w="534" w:type="dxa"/>
          </w:tcPr>
          <w:p w:rsidR="0059687F" w:rsidRDefault="0059687F" w:rsidP="0059687F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59687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Жанры музыкального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59687F" w:rsidRPr="00024B26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9687F" w:rsidRDefault="0059687F" w:rsidP="00667BE2">
            <w:pPr>
              <w:tabs>
                <w:tab w:val="left" w:pos="1985"/>
              </w:tabs>
              <w:spacing w:after="0"/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Камерная музыка русских и зарубежных композиторов</w:t>
            </w:r>
          </w:p>
          <w:p w:rsidR="00F61A76" w:rsidRPr="00024B26" w:rsidRDefault="00F61A76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8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12. колокольность в музыке и изобразительном искусстве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118" w:type="dxa"/>
          </w:tcPr>
          <w:p w:rsidR="0059687F" w:rsidRPr="0059687F" w:rsidRDefault="0059687F" w:rsidP="0059687F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Симфоническая музыка русских и зарубежных композиторов</w:t>
            </w:r>
          </w:p>
          <w:p w:rsidR="00F61A76" w:rsidRPr="0059687F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13. портрет в музыке и изобразительном искусстве. образы борьбы и победы в искусстве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59687F" w:rsidRDefault="0059687F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118" w:type="dxa"/>
          </w:tcPr>
          <w:p w:rsidR="00F61A76" w:rsidRPr="00024B26" w:rsidRDefault="0059687F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8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музыкального произведения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Урок 13. портрет в музыке и изобразительном искусстве. образы борьбы и победы в искусстве - Музыка - 5 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FE3DA8" w:rsidRPr="0059687F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FE3D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Образы русской и европейской духовной музыки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Храмовый синтез искусств</w:t>
            </w:r>
          </w:p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61A76" w:rsidRPr="00024B26" w:rsidRDefault="00F61A76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15. музыка на мольберте. импрессионизм в музыке и живописи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Христианская культура Западноевропейской традиции.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" w:history="1"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16. «о доблестях, о подвигах, о славе…». знакомство с жанром реквиема - Музыка - 5 класс - Российская электронная школа (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61A76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F61A76" w:rsidRPr="00A7036A" w:rsidTr="00667BE2"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F61A76" w:rsidRPr="00024B26" w:rsidRDefault="00FE3DA8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Русское православие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русской литературе. Культура.рф:</w:t>
            </w:r>
          </w:p>
          <w:p w:rsidR="00F61A76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61A76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F61A76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3DA8" w:rsidRPr="00A7036A" w:rsidTr="00667BE2">
        <w:tc>
          <w:tcPr>
            <w:tcW w:w="534" w:type="dxa"/>
          </w:tcPr>
          <w:p w:rsidR="00FE3DA8" w:rsidRPr="00FE306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FE3D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Связь музыки с другими видами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FE3DA8" w:rsidRPr="00024B26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и живопись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 w:history="1"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5" w:history="1"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Изобразительность в музыке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Ритмический и шумовой аккомпанемент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 w:history="1"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FE3DA8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118" w:type="dxa"/>
          </w:tcPr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и живопись</w:t>
            </w: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 w:history="1"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«Современная музыка: основные жанры и направления»</w:t>
            </w: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FE3DA8" w:rsidRPr="00024B26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Современная музыка: основные жанры и направления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 w:history="1"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18" w:type="dxa"/>
          </w:tcPr>
          <w:p w:rsidR="00FE3DA8" w:rsidRPr="00FE3DA8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Регтайм, биг-бэнд, </w:t>
            </w:r>
          </w:p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 w:history="1"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FE3DA8" w:rsidRPr="00A7036A" w:rsidTr="00667BE2">
        <w:tc>
          <w:tcPr>
            <w:tcW w:w="534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118" w:type="dxa"/>
          </w:tcPr>
          <w:p w:rsidR="00FE3DA8" w:rsidRPr="00024B26" w:rsidRDefault="00FE3DA8" w:rsidP="00FE3DA8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3D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Блюз</w:t>
            </w:r>
          </w:p>
        </w:tc>
        <w:tc>
          <w:tcPr>
            <w:tcW w:w="992" w:type="dxa"/>
          </w:tcPr>
          <w:p w:rsidR="00FE3DA8" w:rsidRPr="00FE3DA8" w:rsidRDefault="00FE3DA8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78" w:type="dxa"/>
          </w:tcPr>
          <w:p w:rsidR="00FE3DA8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FE3DA8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FE3DA8" w:rsidRPr="0018076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F61A76" w:rsidRPr="00024B26" w:rsidTr="00F61A76">
        <w:trPr>
          <w:trHeight w:val="1182"/>
        </w:trPr>
        <w:tc>
          <w:tcPr>
            <w:tcW w:w="534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F61A76" w:rsidRPr="00024B26" w:rsidRDefault="00F61A76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A76" w:rsidRDefault="00F61A76" w:rsidP="00F61A76">
      <w:pPr>
        <w:tabs>
          <w:tab w:val="left" w:pos="198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236458" w:rsidRDefault="00236458" w:rsidP="00F61A76">
      <w:pPr>
        <w:tabs>
          <w:tab w:val="left" w:pos="198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F61A76" w:rsidRPr="00024B26" w:rsidRDefault="00F61A76" w:rsidP="007F586D">
      <w:pPr>
        <w:pStyle w:val="af"/>
        <w:spacing w:before="2" w:line="249" w:lineRule="auto"/>
        <w:ind w:left="116" w:right="114" w:firstLine="22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586D" w:rsidRPr="00024B26" w:rsidRDefault="007F586D" w:rsidP="007F586D">
      <w:pPr>
        <w:pStyle w:val="af"/>
        <w:spacing w:before="8"/>
        <w:rPr>
          <w:rFonts w:ascii="Times New Roman" w:hAnsi="Times New Roman" w:cs="Times New Roman"/>
          <w:sz w:val="24"/>
          <w:szCs w:val="24"/>
          <w:lang w:val="ru-RU"/>
        </w:rPr>
      </w:pPr>
    </w:p>
    <w:p w:rsidR="00667BE2" w:rsidRPr="00667BE2" w:rsidRDefault="00667BE2" w:rsidP="00667BE2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67BE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Тематическое планирование по музыке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Pr="00667BE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класс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992"/>
        <w:gridCol w:w="4678"/>
      </w:tblGrid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67BE2" w:rsidRPr="00A7036A" w:rsidTr="00667BE2">
        <w:tc>
          <w:tcPr>
            <w:tcW w:w="9322" w:type="dxa"/>
            <w:gridSpan w:val="4"/>
          </w:tcPr>
          <w:p w:rsidR="00667BE2" w:rsidRPr="00024B26" w:rsidRDefault="004600D3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 «Народное музыкальное творчество России</w:t>
            </w:r>
            <w:r w:rsidR="004E79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близких и далеких регионов страны</w:t>
            </w:r>
          </w:p>
          <w:p w:rsidR="00667BE2" w:rsidRPr="004E7964" w:rsidRDefault="00667BE2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https://resh.edu.ru/subject/lesson/7421/start/314766/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Композиторская и народная музыка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4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4. «всю жизнь мою несу родину в душе…»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Фольклорные песни, танцы, инструментальные наигрыши.</w:t>
            </w:r>
          </w:p>
          <w:p w:rsidR="00667BE2" w:rsidRPr="004E7964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tourism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orel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istoriya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kultura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iskusstvo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traditsii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 Орловская область традиции и искусство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 Орловской губернии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6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oocnt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57.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/2021/01/15/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skazki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orlovskoj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gubernii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Аутентичная манера исполнения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7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культура разных народов россии: музыкальные краски якутии - Музыка - 2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РФ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Ритмы музыки разных народов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rekri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melochi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muzyki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obryady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obychai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folklore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tvorchestve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kompozitorov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конспект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0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/7165/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/291943/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танцевальных, лирических и эпических песенных образцов фольклора разных стран России.</w:t>
            </w:r>
          </w:p>
          <w:p w:rsidR="00667BE2" w:rsidRPr="004E7964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3. жанры инструментальной и вокальной музыки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«Образность вокальной музыки: 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2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/469/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Презентация « С чего начинается Родина?»: </w:t>
            </w:r>
            <w:hyperlink r:id="rId63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myshared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slide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/58020/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Единая коллекция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64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Историческая тематика в музыке русских копозиторов. </w:t>
            </w:r>
          </w:p>
        </w:tc>
        <w:tc>
          <w:tcPr>
            <w:tcW w:w="992" w:type="dxa"/>
          </w:tcPr>
          <w:p w:rsidR="00667BE2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5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10. через прошлое к настоящему... (кантата «александр невский» с. с. прокофьева)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Единая коллекция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66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Аудиофрагмент: М.П. Мусоргский "Рассвет на</w:t>
            </w: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Москве-реке" (№ 165255);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/7431/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/291880/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Двигательная ритмическая интонационная импровизация.</w:t>
            </w:r>
          </w:p>
          <w:p w:rsidR="00667BE2" w:rsidRPr="004E7964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/63381/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BE2" w:rsidRPr="00FE3068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урок.</w:t>
            </w:r>
          </w:p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9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/63389/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7BE2" w:rsidRPr="00FE3DA8" w:rsidTr="00667BE2">
        <w:tc>
          <w:tcPr>
            <w:tcW w:w="9322" w:type="dxa"/>
            <w:gridSpan w:val="4"/>
          </w:tcPr>
          <w:p w:rsidR="00667BE2" w:rsidRPr="00024B26" w:rsidRDefault="00667BE2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4600D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Русская классическая музыка</w:t>
            </w:r>
            <w:r w:rsidR="004E79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». </w:t>
            </w:r>
          </w:p>
        </w:tc>
      </w:tr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</w:tcPr>
          <w:p w:rsidR="00667BE2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Эпические сказания.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</w:tcPr>
          <w:p w:rsidR="00667BE2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FE3068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/4477/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/228306/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BE2" w:rsidRPr="00FE3068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/4340/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/227838/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цифровых образовательных ресурсов: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2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.Аудиофрагмент «Вальс Ми минор» (№ 21441);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2.Аудиофрагмент «Прелюдия ор.11. </w:t>
            </w: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Ля минор»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(№ 22068);</w:t>
            </w: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Золотой век русской культуры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5. писатели и поэты о музыке и музыкантах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страны и народа в музыке русских композиторов</w:t>
            </w:r>
          </w:p>
          <w:p w:rsidR="00667BE2" w:rsidRPr="004E7964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https://resh.edu.ru/subject/lesson/475/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</w:tcPr>
          <w:p w:rsidR="00667BE2" w:rsidRPr="004E7964" w:rsidRDefault="004E7964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Выразительные средства русской музыки 19 века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1. что роднит музыку с литературой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</w:tcPr>
          <w:p w:rsidR="004E7964" w:rsidRPr="004E7964" w:rsidRDefault="00667BE2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4E7964"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Лирические произведения русских композиторов-классиков.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6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6. путешествие в музыкальный театр. опера. балет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8" w:type="dxa"/>
          </w:tcPr>
          <w:p w:rsidR="00667BE2" w:rsidRPr="00024B26" w:rsidRDefault="004E7964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на слух названий и авторов классической музыки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7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7. музыка в театре, кино и на телевидении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Телепередачи о русской </w:t>
            </w: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культуре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8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Урок 8. путешествие в музыкальный театр. 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мюзикл. мир композитора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18" w:type="dxa"/>
          </w:tcPr>
          <w:p w:rsidR="00667BE2" w:rsidRPr="004E7964" w:rsidRDefault="004E7964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Музыкально-литературная композиция на основе музыки 19 века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9. что роднит музыку с изобразительным искусством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4E7964" w:rsidRPr="00FE3DA8" w:rsidTr="00667BE2">
        <w:tc>
          <w:tcPr>
            <w:tcW w:w="534" w:type="dxa"/>
          </w:tcPr>
          <w:p w:rsidR="004E7964" w:rsidRPr="00FE3068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4E796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Европейская классическая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</w:tcPr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Музыка-зеркало эпохи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7BE2" w:rsidRPr="004E7964" w:rsidRDefault="00667BE2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0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17. «в каждой мимолётности вижу я миры». живописные и литературные впечатления композитора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Полифония и гомофония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11. музыкальная живопись и живописная музыка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Сопереживание музыкальному образу.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2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12. колокольность в музыке и изобразительном искусстве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Вокальные, ритмические, речевые каноны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3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13. портрет в музыке и изобразительном искусстве. образы борьбы и победы в искусстве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стиля барокко и классицизма.</w:t>
            </w:r>
          </w:p>
          <w:p w:rsidR="00667BE2" w:rsidRPr="004E7964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4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13. портрет в музыке и изобразительном искусстве. образы борьбы и победы в искусстве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образ.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5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15. музыка на мольберте. импрессионизм в музыке и живописи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667BE2" w:rsidRPr="00024B26" w:rsidRDefault="004E7964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Венские классики.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6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16. «о доблестях, о подвигах, о славе…». знакомство с жанром реквиема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Композиторы-романтики</w:t>
            </w:r>
          </w:p>
          <w:p w:rsidR="00667BE2" w:rsidRPr="004E7964" w:rsidRDefault="00667BE2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русской литературе. Культура.рф: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7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A7036A" w:rsidTr="00667BE2">
        <w:tc>
          <w:tcPr>
            <w:tcW w:w="534" w:type="dxa"/>
          </w:tcPr>
          <w:p w:rsidR="004E7964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стиля классицизм и романтизм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8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A7036A" w:rsidTr="00667BE2">
        <w:tc>
          <w:tcPr>
            <w:tcW w:w="534" w:type="dxa"/>
          </w:tcPr>
          <w:p w:rsidR="004E7964" w:rsidRP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118" w:type="dxa"/>
          </w:tcPr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на слух названий и авторов </w:t>
            </w:r>
            <w:r w:rsidRPr="004E79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классической музыки</w:t>
            </w: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9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FE3DA8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4E7964" w:rsidRPr="004E7964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302E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Жанры музыкального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A7036A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Камерная музыка.</w:t>
            </w:r>
          </w:p>
          <w:p w:rsidR="004E7964" w:rsidRPr="004E7964" w:rsidRDefault="004E7964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0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A7036A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Камерная музыка русских и зарубежных композиторов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1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A7036A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форма в буквенной схеме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4E7964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2" w:history="1"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4E7964" w:rsidRPr="00A7036A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Инструментальные и вокальные жанры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4E7964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3" w:history="1"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4E7964" w:rsidRPr="00A7036A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жанра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4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4E7964" w:rsidRPr="00024B26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E7964" w:rsidRPr="00A7036A" w:rsidTr="00667BE2">
        <w:tc>
          <w:tcPr>
            <w:tcW w:w="534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Циклические формы и жанры</w:t>
            </w:r>
          </w:p>
          <w:p w:rsidR="004E7964" w:rsidRPr="004E7964" w:rsidRDefault="004E796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4E7964" w:rsidRDefault="004E7964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4E7964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5" w:history="1"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302E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302EE2" w:rsidRPr="00302EE2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302EE2" w:rsidRPr="00A7036A" w:rsidTr="00667BE2">
        <w:tc>
          <w:tcPr>
            <w:tcW w:w="534" w:type="dxa"/>
          </w:tcPr>
          <w:p w:rsidR="00302EE2" w:rsidRDefault="00302E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 миниатюр. Основной замысел цикла</w:t>
            </w:r>
          </w:p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02EE2" w:rsidRDefault="00302E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6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302EE2" w:rsidRPr="00024B26" w:rsidRDefault="00302E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02EE2" w:rsidRPr="00A7036A" w:rsidTr="00667BE2">
        <w:tc>
          <w:tcPr>
            <w:tcW w:w="534" w:type="dxa"/>
          </w:tcPr>
          <w:p w:rsidR="00302EE2" w:rsidRDefault="00302E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18" w:type="dxa"/>
          </w:tcPr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2E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Сонатная форма.</w:t>
            </w:r>
          </w:p>
          <w:p w:rsidR="00302EE2" w:rsidRPr="00302EE2" w:rsidRDefault="00302EE2" w:rsidP="00302E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02EE2" w:rsidRDefault="00302E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302EE2" w:rsidRPr="00024B26" w:rsidRDefault="00A7036A" w:rsidP="00302E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7" w:history="1"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302E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302E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302EE2" w:rsidRPr="00024B26" w:rsidRDefault="00302E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024B26" w:rsidTr="00667BE2">
        <w:trPr>
          <w:trHeight w:val="1182"/>
        </w:trPr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7B3D" w:rsidRDefault="00F67B3D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67BE2" w:rsidRDefault="00667BE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67BE2" w:rsidRDefault="00667BE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667BE2" w:rsidRPr="00C8378A" w:rsidRDefault="00667BE2" w:rsidP="00667BE2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837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Тематическое планирование по музыке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7</w:t>
      </w:r>
      <w:r w:rsidRPr="00C837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класс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992"/>
        <w:gridCol w:w="4678"/>
      </w:tblGrid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67BE2" w:rsidRPr="00FE3DA8" w:rsidTr="00667BE2">
        <w:tc>
          <w:tcPr>
            <w:tcW w:w="9322" w:type="dxa"/>
            <w:gridSpan w:val="4"/>
          </w:tcPr>
          <w:p w:rsidR="00667BE2" w:rsidRPr="00024B26" w:rsidRDefault="004600D3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 «</w:t>
            </w:r>
            <w:r w:rsidR="002B26A3"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 моего края</w:t>
            </w:r>
            <w:r w:rsidR="00667BE2"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Семейный фольклор</w:t>
            </w:r>
          </w:p>
          <w:p w:rsidR="00667BE2" w:rsidRPr="00024B26" w:rsidRDefault="00667BE2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https://resh.edu.ru/subject/lesson/7421/start/314766/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семейного цикла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99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4. «всю жизнь мою несу родину в душе…»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Фольклорный обряд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0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tourism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orel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istoriya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kultura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iskusstvo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traditsii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 Орловская область традиции и искусство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 Орловской губернии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1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oocnt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57.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/2021/01/15/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skazki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orlovskoj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gubernii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8" w:type="dxa"/>
          </w:tcPr>
          <w:p w:rsidR="00667BE2" w:rsidRPr="00024B26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</w:rPr>
              <w:t>Народные песни семейного обряда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2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культура разных народов россии: музыкальные краски якутии - Музыка - 2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РФ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3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композиторов</w:t>
            </w:r>
          </w:p>
          <w:p w:rsidR="002B26A3" w:rsidRPr="002B26A3" w:rsidRDefault="002B26A3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67BE2" w:rsidRPr="002B26A3" w:rsidRDefault="00667BE2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4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rekri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melochi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muzyki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obryady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obychai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folklore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tvorchestve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kompozitorov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конспект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5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/7165/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/291943/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667BE2" w:rsidRPr="00A7036A" w:rsidTr="00667BE2">
        <w:tc>
          <w:tcPr>
            <w:tcW w:w="9322" w:type="dxa"/>
            <w:gridSpan w:val="4"/>
          </w:tcPr>
          <w:p w:rsidR="00667BE2" w:rsidRPr="00024B26" w:rsidRDefault="00667BE2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2B26A3"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Народное музыкальное творчество России</w:t>
            </w: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Аутентичное звучание фольклора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6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3. жанры инструментальной и вокальной музыки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РЭШ «Образность вокальной музыки: 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7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/469/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Презентация « С чего начинается Родина?»: </w:t>
            </w:r>
            <w:hyperlink r:id="rId108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myshared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slide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/58020/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Единая коллекция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109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667BE2" w:rsidRPr="00024B26" w:rsidRDefault="002B26A3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Народная мелодия в композиторской обработке</w:t>
            </w:r>
          </w:p>
        </w:tc>
        <w:tc>
          <w:tcPr>
            <w:tcW w:w="992" w:type="dxa"/>
          </w:tcPr>
          <w:p w:rsidR="00667BE2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0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10. через прошлое к настоящему... (кантата «александр невский» с. с. прокофьева)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111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Аудиофрагмент: М.П. Мусоргский "Рассвет на</w:t>
            </w: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Москве-реке" (№ 165255);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2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/7431/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/291880/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667BE2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Подлинные мелодии в опере, симфонии, концерте.</w:t>
            </w:r>
          </w:p>
        </w:tc>
        <w:tc>
          <w:tcPr>
            <w:tcW w:w="992" w:type="dxa"/>
          </w:tcPr>
          <w:p w:rsidR="00667BE2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3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/63381/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BE2" w:rsidRPr="00FE3068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урок.</w:t>
            </w:r>
          </w:p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4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="00667BE2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/63389/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67BE2" w:rsidRPr="00FE3DA8" w:rsidTr="00667BE2">
        <w:tc>
          <w:tcPr>
            <w:tcW w:w="9322" w:type="dxa"/>
            <w:gridSpan w:val="4"/>
          </w:tcPr>
          <w:p w:rsidR="00667BE2" w:rsidRPr="00024B26" w:rsidRDefault="00667BE2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2B26A3"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Русская классическая музыка</w:t>
            </w:r>
            <w:r w:rsid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». </w:t>
            </w:r>
          </w:p>
        </w:tc>
      </w:tr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страны и народа в музыке русских композиторов</w:t>
            </w:r>
          </w:p>
          <w:p w:rsidR="00667BE2" w:rsidRPr="00FE3068" w:rsidRDefault="00667BE2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4678" w:type="dxa"/>
          </w:tcPr>
          <w:p w:rsidR="00667BE2" w:rsidRPr="00FE3068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5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/4477/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/228306/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BE2" w:rsidRPr="00FE3068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РЭШ:</w:t>
            </w:r>
          </w:p>
          <w:p w:rsidR="00667BE2" w:rsidRPr="00FE3068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6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/4340/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667BE2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/227838/</w:t>
              </w:r>
            </w:hyperlink>
            <w:r w:rsidR="00667BE2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цифровых образовательных ресурсов: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7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.Аудиофрагмент «Вальс Ми минор» (№ 21441);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2.Аудиофрагмент «Прелюдия ор.11. </w:t>
            </w: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Ля минор»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(№ 22068);</w:t>
            </w: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Патриотическая идея русской музыки 19-20 века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8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5. писатели и поэты о музыке и музыкантах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024B26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Члены кружка «Могучая кучка»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https://resh.edu.ru/subject/lesson/475/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67BE2" w:rsidRPr="00FE3DA8" w:rsidTr="00667BE2">
        <w:tc>
          <w:tcPr>
            <w:tcW w:w="9322" w:type="dxa"/>
            <w:gridSpan w:val="4"/>
          </w:tcPr>
          <w:p w:rsidR="00667BE2" w:rsidRPr="00024B26" w:rsidRDefault="00667BE2" w:rsidP="002B26A3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2B26A3"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 народов мира</w:t>
            </w:r>
            <w:r w:rsid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фольклор народов Азии и Африки.</w:t>
            </w:r>
          </w:p>
          <w:p w:rsidR="00667BE2" w:rsidRPr="002B26A3" w:rsidRDefault="00667BE2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0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1. что роднит музыку с литературой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Ритмические импровизации на африканских мелодий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1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6. путешествие в музыкальный театр. опера. балет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азиатского фольклора и фольклора народов России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2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7. музыка в театре, кино и на телевидении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</w:tcPr>
          <w:p w:rsidR="00667BE2" w:rsidRPr="00024B26" w:rsidRDefault="002B26A3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Исполнение народных песен и танцев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3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путешествие в музыкальный театр. мюзикл. мир композитора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2B26A3" w:rsidRPr="00FE3DA8" w:rsidTr="00667BE2">
        <w:tc>
          <w:tcPr>
            <w:tcW w:w="534" w:type="dxa"/>
          </w:tcPr>
          <w:p w:rsidR="002B26A3" w:rsidRPr="00FE3068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Европейская классическая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2B26A3" w:rsidRPr="00024B26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B26A3" w:rsidRDefault="002B26A3" w:rsidP="00667BE2">
            <w:pPr>
              <w:tabs>
                <w:tab w:val="left" w:pos="1985"/>
              </w:tabs>
              <w:spacing w:after="0"/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Музыкант и публика.</w:t>
            </w:r>
          </w:p>
          <w:p w:rsidR="00667BE2" w:rsidRPr="002B26A3" w:rsidRDefault="00667BE2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4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9. что роднит музыку с изобразительным искусством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5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17. «в каждой мимолётности вижу я миры». живописные и литературные впечатления композитора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Композиторы  - любимцы публики и непонятые современниками.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6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11. музыкальная живопись и живописная музыка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Музыкальный язык классических произведений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7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12. колокольность в музыке и изобразительном искусстве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667BE2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Слушание целиком симфонического произведения 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8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13. портрет в музыке и изобразительном искусстве. образы борьбы и победы в искусстве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2B26A3" w:rsidRPr="00FE3DA8" w:rsidTr="00667BE2">
        <w:tc>
          <w:tcPr>
            <w:tcW w:w="534" w:type="dxa"/>
          </w:tcPr>
          <w:p w:rsidR="002B26A3" w:rsidRPr="00FE3068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Жанры музыкального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2B26A3" w:rsidRPr="00024B26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2B26A3" w:rsidRDefault="002B26A3" w:rsidP="00667BE2">
            <w:pPr>
              <w:tabs>
                <w:tab w:val="left" w:pos="1985"/>
              </w:tabs>
              <w:spacing w:after="0"/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увертюра и классическая симфония.</w:t>
            </w:r>
          </w:p>
          <w:p w:rsidR="00667BE2" w:rsidRPr="002B26A3" w:rsidRDefault="00667BE2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29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13. портрет в музыке и изобразительном искусстве. образы борьбы и победы в искусстве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</w:rPr>
              <w:t>Образно-тематический конспект.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0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15. музыка на мольберте. импрессионизм в музыке и живописи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667BE2" w:rsidRPr="002B26A3" w:rsidRDefault="002B26A3" w:rsidP="00667BE2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Пластическое интонирование фрагментов классической музыки.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1" w:history="1"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16. «о доблестях, о подвигах, о славе…». знакомство с жанром реквиема - Музыка - 5 класс - Российская электронная школа (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667BE2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2B26A3" w:rsidRPr="00A7036A" w:rsidTr="00667BE2">
        <w:tc>
          <w:tcPr>
            <w:tcW w:w="534" w:type="dxa"/>
          </w:tcPr>
          <w:p w:rsidR="002B26A3" w:rsidRPr="00FE3068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Образы русской и европейской духовной музыки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667BE2" w:rsidRPr="00A7036A" w:rsidTr="00667BE2"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жанры богослужения.</w:t>
            </w:r>
          </w:p>
          <w:p w:rsidR="00667BE2" w:rsidRPr="002B26A3" w:rsidRDefault="00667BE2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русской литературе. Культура.рф:</w:t>
            </w:r>
          </w:p>
          <w:p w:rsidR="00667BE2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2" w:history="1"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667BE2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667BE2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B26A3" w:rsidRPr="00A7036A" w:rsidTr="00667BE2">
        <w:tc>
          <w:tcPr>
            <w:tcW w:w="534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Мировая музыкальная классика религиозного содержания.</w:t>
            </w:r>
          </w:p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2B26A3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3" w:history="1"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2B26A3" w:rsidRPr="00A7036A" w:rsidTr="00667BE2">
        <w:tc>
          <w:tcPr>
            <w:tcW w:w="534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</w:rPr>
              <w:t>Вокализация духовных произведений</w:t>
            </w:r>
          </w:p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2B26A3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4" w:history="1"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2B26A3" w:rsidRPr="00A7036A" w:rsidTr="00667BE2">
        <w:tc>
          <w:tcPr>
            <w:tcW w:w="534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на слух духовных произведений и их авторов</w:t>
            </w:r>
          </w:p>
        </w:tc>
        <w:tc>
          <w:tcPr>
            <w:tcW w:w="992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2B26A3" w:rsidRPr="00024B26" w:rsidRDefault="00A7036A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5" w:history="1"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2B26A3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2B26A3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2B26A3" w:rsidRPr="00A7036A" w:rsidTr="00667BE2">
        <w:tc>
          <w:tcPr>
            <w:tcW w:w="534" w:type="dxa"/>
          </w:tcPr>
          <w:p w:rsid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2B26A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Связь музыки с другими видами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2B26A3" w:rsidRPr="00A7036A" w:rsidTr="00667BE2">
        <w:tc>
          <w:tcPr>
            <w:tcW w:w="534" w:type="dxa"/>
          </w:tcPr>
          <w:p w:rsid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18" w:type="dxa"/>
          </w:tcPr>
          <w:p w:rsidR="002B26A3" w:rsidRPr="002B26A3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для драматического театра</w:t>
            </w:r>
          </w:p>
          <w:p w:rsidR="002B26A3" w:rsidRPr="00024B26" w:rsidRDefault="002B26A3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2B26A3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072F51" w:rsidRPr="00024B26" w:rsidRDefault="00A7036A" w:rsidP="00072F51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6" w:history="1"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072F51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2B26A3" w:rsidRPr="00A7036A" w:rsidTr="00667BE2">
        <w:tc>
          <w:tcPr>
            <w:tcW w:w="534" w:type="dxa"/>
          </w:tcPr>
          <w:p w:rsidR="002B26A3" w:rsidRDefault="002B26A3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118" w:type="dxa"/>
          </w:tcPr>
          <w:p w:rsidR="002B26A3" w:rsidRPr="00024B26" w:rsidRDefault="00072F51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Песня из театральной постановки</w:t>
            </w:r>
          </w:p>
        </w:tc>
        <w:tc>
          <w:tcPr>
            <w:tcW w:w="992" w:type="dxa"/>
          </w:tcPr>
          <w:p w:rsidR="002B26A3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072F51" w:rsidRPr="00024B26" w:rsidRDefault="00A7036A" w:rsidP="00072F51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7" w:history="1"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072F51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2B26A3" w:rsidRPr="002B26A3" w:rsidRDefault="002B26A3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2B26A3" w:rsidRPr="00A7036A" w:rsidTr="00667BE2">
        <w:tc>
          <w:tcPr>
            <w:tcW w:w="534" w:type="dxa"/>
          </w:tcPr>
          <w:p w:rsidR="002B26A3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3118" w:type="dxa"/>
          </w:tcPr>
          <w:p w:rsidR="002B26A3" w:rsidRPr="00024B26" w:rsidRDefault="00072F51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2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музыки в спектакле</w:t>
            </w:r>
          </w:p>
        </w:tc>
        <w:tc>
          <w:tcPr>
            <w:tcW w:w="992" w:type="dxa"/>
          </w:tcPr>
          <w:p w:rsidR="002B26A3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2B26A3" w:rsidRPr="002B26A3" w:rsidRDefault="00A7036A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138" w:history="1"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072F51" w:rsidRPr="00A7036A" w:rsidTr="00667BE2">
        <w:tc>
          <w:tcPr>
            <w:tcW w:w="534" w:type="dxa"/>
          </w:tcPr>
          <w:p w:rsidR="00072F51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072F51" w:rsidRPr="002B26A3" w:rsidRDefault="00072F51" w:rsidP="00072F51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072F5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Современная музыка: основные жанры и направления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072F51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072F51" w:rsidRPr="00024B26" w:rsidRDefault="00A7036A" w:rsidP="00072F51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9" w:history="1"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072F51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072F51" w:rsidRPr="002B26A3" w:rsidRDefault="00072F51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072F51" w:rsidRPr="00A7036A" w:rsidTr="00667BE2">
        <w:tc>
          <w:tcPr>
            <w:tcW w:w="534" w:type="dxa"/>
          </w:tcPr>
          <w:p w:rsidR="00072F51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118" w:type="dxa"/>
          </w:tcPr>
          <w:p w:rsidR="00072F51" w:rsidRPr="00072F51" w:rsidRDefault="00072F51" w:rsidP="00072F51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мюзикла с оперой и балетом.</w:t>
            </w:r>
          </w:p>
          <w:p w:rsidR="00072F51" w:rsidRPr="002B26A3" w:rsidRDefault="00072F51" w:rsidP="00072F51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072F51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072F51" w:rsidRPr="00024B26" w:rsidRDefault="00A7036A" w:rsidP="00072F51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0" w:history="1"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072F51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072F51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072F51" w:rsidRPr="002B26A3" w:rsidRDefault="00072F51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072F51" w:rsidRPr="00A7036A" w:rsidTr="00667BE2">
        <w:tc>
          <w:tcPr>
            <w:tcW w:w="534" w:type="dxa"/>
          </w:tcPr>
          <w:p w:rsidR="00072F51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18" w:type="dxa"/>
          </w:tcPr>
          <w:p w:rsidR="00072F51" w:rsidRPr="002B26A3" w:rsidRDefault="00072F51" w:rsidP="002B26A3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Зарубежные и отечественные мюзиклы</w:t>
            </w:r>
          </w:p>
        </w:tc>
        <w:tc>
          <w:tcPr>
            <w:tcW w:w="992" w:type="dxa"/>
          </w:tcPr>
          <w:p w:rsidR="00072F51" w:rsidRDefault="00072F51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072F51" w:rsidRPr="002B26A3" w:rsidRDefault="00A7036A" w:rsidP="00667BE2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141" w:history="1"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072F51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072F51" w:rsidRPr="002B26A3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667BE2" w:rsidRPr="00024B26" w:rsidTr="00667BE2">
        <w:trPr>
          <w:trHeight w:val="1182"/>
        </w:trPr>
        <w:tc>
          <w:tcPr>
            <w:tcW w:w="534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667BE2" w:rsidRPr="00024B26" w:rsidRDefault="00667BE2" w:rsidP="00667BE2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E2" w:rsidRDefault="00667BE2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8378A" w:rsidRDefault="00C8378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8378A" w:rsidRPr="00C8378A" w:rsidRDefault="00C8378A" w:rsidP="00C8378A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837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Тематическое планирование по музыке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8</w:t>
      </w:r>
      <w:r w:rsidRPr="00C8378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класс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992"/>
        <w:gridCol w:w="4678"/>
      </w:tblGrid>
      <w:tr w:rsidR="00C8378A" w:rsidRPr="00024B26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Модуль.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C8378A" w:rsidRPr="00FE3DA8" w:rsidTr="004E7964">
        <w:tc>
          <w:tcPr>
            <w:tcW w:w="9322" w:type="dxa"/>
            <w:gridSpan w:val="4"/>
          </w:tcPr>
          <w:p w:rsidR="00C8378A" w:rsidRPr="00024B26" w:rsidRDefault="006B29E4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 «Музыка моего края» </w:t>
            </w:r>
          </w:p>
        </w:tc>
      </w:tr>
      <w:tr w:rsidR="00C8378A" w:rsidRPr="00024B26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край сегодня.</w:t>
            </w:r>
          </w:p>
          <w:p w:rsidR="00C8378A" w:rsidRPr="006B29E4" w:rsidRDefault="00C8378A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https://resh.edu.ru/subject/lesson/7421/start/314766/</w:t>
              </w:r>
            </w:hyperlink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Орловские композиторы.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3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4. «всю жизнь мою несу родину в душе…»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Орловское народное творчество.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4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tourism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orel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istoriya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kultura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iskusstvo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i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_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traditsii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- Орловская область традиции и искусство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 Орловской губернии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5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oocnt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57.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/2021/01/15/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skazki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orlovskoj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gubernii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C8378A" w:rsidRPr="00024B26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Орловские образцовые коллективы.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6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культура разных народов россии: музыкальные краски якутии - Музыка - 2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РФ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7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рубежах культур</w:t>
            </w:r>
          </w:p>
          <w:p w:rsidR="00C8378A" w:rsidRPr="00024B26" w:rsidRDefault="00C8378A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8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rekri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melochi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urok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muzyki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obryady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obychai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folklore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i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tvorchestve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kompozitorov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html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конспект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49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/7165/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/291943/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C8378A" w:rsidRPr="00A7036A" w:rsidTr="004E7964">
        <w:tc>
          <w:tcPr>
            <w:tcW w:w="9322" w:type="dxa"/>
            <w:gridSpan w:val="4"/>
          </w:tcPr>
          <w:p w:rsidR="00C8378A" w:rsidRPr="00024B26" w:rsidRDefault="00C8378A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 </w:t>
            </w:r>
            <w:r w:rsid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6B29E4" w:rsidRP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Народное музыкальное творчество России</w:t>
            </w:r>
            <w:r w:rsid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Смешение культурных традиций.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6B29E4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0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3. жанры инструментальной и вокальной музыки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РЭШ «Образность вокальной музыки: 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1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/469/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Презентация « С чего начинается Родина?»: </w:t>
            </w:r>
            <w:hyperlink r:id="rId152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myshared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slide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/58020/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Единая коллекция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153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этноисполнители.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6B29E4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4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10. через прошлое к настоящему... (кантата «александр невский» с. с. прокофьева)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цифровых образовательных ресурсов   </w:t>
            </w:r>
            <w:hyperlink r:id="rId155" w:history="1"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Аудиофрагмент: М.П. Мусоргский "Рассвет на</w:t>
            </w: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Москве-реке" (№ 165255); 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6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/7431/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/291880/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C8378A" w:rsidRPr="00024B26" w:rsidRDefault="006B29E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</w:rPr>
              <w:t>Традиционный фольклор.</w:t>
            </w:r>
          </w:p>
        </w:tc>
        <w:tc>
          <w:tcPr>
            <w:tcW w:w="992" w:type="dxa"/>
          </w:tcPr>
          <w:p w:rsidR="00C8378A" w:rsidRPr="006B29E4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C8378A" w:rsidRPr="00FE3068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7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conspect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/63381/</w:t>
              </w:r>
            </w:hyperlink>
            <w:r w:rsidR="00C8378A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8378A" w:rsidRPr="00FE3068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урок.</w:t>
            </w:r>
          </w:p>
          <w:p w:rsidR="00C8378A" w:rsidRPr="00FE3068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8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/5281/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train</w:t>
              </w:r>
              <w:r w:rsidR="00C8378A" w:rsidRPr="00FE3068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/63389/</w:t>
              </w:r>
            </w:hyperlink>
            <w:r w:rsidR="00C8378A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8378A" w:rsidRPr="00FE3DA8" w:rsidTr="004E7964">
        <w:tc>
          <w:tcPr>
            <w:tcW w:w="9322" w:type="dxa"/>
            <w:gridSpan w:val="4"/>
          </w:tcPr>
          <w:p w:rsidR="00C8378A" w:rsidRPr="00024B26" w:rsidRDefault="00C8378A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="006B29E4" w:rsidRP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Русская классическая музыка</w:t>
            </w:r>
            <w:r w:rsid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». </w:t>
            </w:r>
          </w:p>
        </w:tc>
      </w:tr>
      <w:tr w:rsidR="00C8378A" w:rsidRPr="00024B26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Русский балет.</w:t>
            </w:r>
          </w:p>
          <w:p w:rsidR="00C8378A" w:rsidRPr="006B29E4" w:rsidRDefault="00C8378A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6B29E4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C8378A" w:rsidRPr="00FE3068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C8378A" w:rsidRPr="00FE3068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59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/4477/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/228306/</w:t>
              </w:r>
            </w:hyperlink>
            <w:r w:rsidR="00C8378A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8378A" w:rsidRPr="00FE3068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РЭШ:</w:t>
            </w:r>
          </w:p>
          <w:p w:rsidR="00C8378A" w:rsidRPr="00FE3068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0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/4340/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C8378A" w:rsidRPr="00FE3068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/227838/</w:t>
              </w:r>
            </w:hyperlink>
            <w:r w:rsidR="00C8378A" w:rsidRPr="00FE30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цифровых образовательных ресурсов: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1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.Аудиофрагмент «Вальс Ми минор» (№ 21441);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2.Аудиофрагмент «Прелюдия ор.11. </w:t>
            </w: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Ля минор»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(№ 22068);</w:t>
            </w: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постановки балетных спектаклей.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2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5. писатели и поэты о музыке и музыкантах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024B26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</w:tcPr>
          <w:p w:rsidR="00C8378A" w:rsidRPr="006B29E4" w:rsidRDefault="006B29E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Характерный и классический танцы в балете.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https://resh.edu.ru/subject/lesson/475/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378A" w:rsidRPr="00FE3DA8" w:rsidTr="004E7964">
        <w:tc>
          <w:tcPr>
            <w:tcW w:w="9322" w:type="dxa"/>
            <w:gridSpan w:val="4"/>
          </w:tcPr>
          <w:p w:rsidR="00C8378A" w:rsidRPr="00024B26" w:rsidRDefault="00C8378A" w:rsidP="006B29E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Модуль «</w:t>
            </w:r>
            <w:r w:rsidR="006B29E4" w:rsidRP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 народов мира</w:t>
            </w:r>
            <w:r w:rsid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» </w:t>
            </w: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Народная музыка Американского континента.</w:t>
            </w:r>
          </w:p>
          <w:p w:rsidR="00C8378A" w:rsidRPr="006B29E4" w:rsidRDefault="00C8378A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4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1. что роднит музыку с литературой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</w:tcPr>
          <w:p w:rsidR="00C8378A" w:rsidRPr="00024B26" w:rsidRDefault="006B29E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Американские народные песни и танцы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5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6. путешествие в музыкальный театр. опера. балет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18" w:type="dxa"/>
          </w:tcPr>
          <w:p w:rsidR="00C8378A" w:rsidRPr="00024B26" w:rsidRDefault="006B29E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Ритмические импровизации в американском стиле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6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7. музыка в театре, кино и на телевидении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B29E4" w:rsidRPr="00FE3DA8" w:rsidTr="004E7964">
        <w:tc>
          <w:tcPr>
            <w:tcW w:w="534" w:type="dxa"/>
          </w:tcPr>
          <w:p w:rsidR="006B29E4" w:rsidRPr="00FE3068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6B29E4" w:rsidRPr="006B29E4" w:rsidRDefault="006B29E4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Европейская классическая музыка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6B29E4" w:rsidRPr="00024B26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B29E4" w:rsidRDefault="006B29E4" w:rsidP="004E7964">
            <w:pPr>
              <w:tabs>
                <w:tab w:val="left" w:pos="1985"/>
              </w:tabs>
              <w:spacing w:after="0"/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Музыкант и публика.</w:t>
            </w:r>
          </w:p>
          <w:p w:rsidR="00C8378A" w:rsidRPr="00024B26" w:rsidRDefault="00C8378A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7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8. путешествие в музыкальный театр. мюзикл. мир композитора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6B29E4" w:rsidRPr="006B29E4" w:rsidRDefault="006B29E4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 исполнителя.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8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9. что роднит музыку с изобразительным искусством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C8378A" w:rsidRPr="00024B26" w:rsidRDefault="006B29E4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Мастерство исполнителя.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9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17. «в каждой мимолётности вижу я миры». живописные и литературные впечатления композитора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6B29E4" w:rsidRPr="00FE3DA8" w:rsidTr="004E7964">
        <w:tc>
          <w:tcPr>
            <w:tcW w:w="534" w:type="dxa"/>
          </w:tcPr>
          <w:p w:rsidR="006B29E4" w:rsidRPr="00FE3068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6B29E4" w:rsidRPr="006B29E4" w:rsidRDefault="006B29E4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6B29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Жанры музыкального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6B29E4" w:rsidRPr="00024B26" w:rsidRDefault="006B29E4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B29E4" w:rsidRDefault="006B29E4" w:rsidP="004E7964">
            <w:pPr>
              <w:tabs>
                <w:tab w:val="left" w:pos="1985"/>
              </w:tabs>
              <w:spacing w:after="0"/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6B29E4" w:rsidRPr="006B29E4" w:rsidRDefault="006B29E4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Театральные жанры.</w:t>
            </w:r>
          </w:p>
          <w:p w:rsidR="00C8378A" w:rsidRPr="00024B26" w:rsidRDefault="00C8378A" w:rsidP="006B29E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0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11. музыкальная живопись и живописная музыка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6B29E4" w:rsidRPr="006B29E4" w:rsidRDefault="006B29E4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 в опере.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1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12. колокольность в музыке и изобразительном искусстве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C8378A" w:rsidRPr="00024B26" w:rsidRDefault="006B29E4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Тембры голосов в опере.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2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13. портрет в музыке и изобразительном искусстве. образы борьбы и победы в искусстве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5B3FCB" w:rsidRPr="00A7036A" w:rsidTr="004E7964">
        <w:tc>
          <w:tcPr>
            <w:tcW w:w="534" w:type="dxa"/>
          </w:tcPr>
          <w:p w:rsidR="005B3FCB" w:rsidRPr="00FE3068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5B3FCB" w:rsidRPr="006B29E4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5B3F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Образы русской и европейской духовной музыки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Переосмысление традиции религиозной музыки в культуре 20-21 века.</w:t>
            </w:r>
          </w:p>
          <w:p w:rsidR="00C8378A" w:rsidRPr="005B3FCB" w:rsidRDefault="00C8378A" w:rsidP="005B3FCB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3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Урок 13. портрет в музыке и изобразительном искусстве. образы борьбы и победы в искусстве - Музыка - 5 класс - Российская электронная школа 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Современная музыка духовного содержания.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4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15. музыка на мольберте. импрессионизм в музыке и живописи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и религия в наше время.</w:t>
            </w:r>
          </w:p>
          <w:p w:rsidR="00C8378A" w:rsidRPr="005B3FCB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5" w:history="1"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Урок 16. «о доблестях, о подвигах, о славе…». знакомство с жанром реквиема - Музыка - 5 класс - Российская электронная школа (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C8378A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)</w:t>
              </w:r>
            </w:hyperlink>
          </w:p>
        </w:tc>
      </w:tr>
      <w:tr w:rsidR="00C8378A" w:rsidRPr="00A7036A" w:rsidTr="004E7964"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Жанры религиозной музыки.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в русской литературе. Культура.рф:</w:t>
            </w:r>
          </w:p>
          <w:p w:rsidR="00C8378A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6" w:history="1"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materials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/254490/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muzyka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v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russkoi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-</w:t>
              </w:r>
              <w:r w:rsidR="00C8378A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literature</w:t>
              </w:r>
            </w:hyperlink>
            <w:r w:rsidR="00C8378A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3FCB" w:rsidRPr="00A7036A" w:rsidTr="004E7964">
        <w:tc>
          <w:tcPr>
            <w:tcW w:w="534" w:type="dxa"/>
          </w:tcPr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Католическая и православная музыка</w:t>
            </w:r>
          </w:p>
        </w:tc>
        <w:tc>
          <w:tcPr>
            <w:tcW w:w="992" w:type="dxa"/>
          </w:tcPr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024B26" w:rsidRDefault="00A7036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7" w:history="1"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5B3FCB" w:rsidRPr="00A7036A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5B3F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Связь музыки с другими видами искусства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5B3FCB" w:rsidRPr="005B3FCB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8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/7421/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/314766/</w:t>
              </w:r>
            </w:hyperlink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5B3FCB" w:rsidRPr="00A7036A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кино и телевидения.</w:t>
            </w:r>
          </w:p>
          <w:p w:rsidR="005B3FCB" w:rsidRPr="00024B26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5B3FCB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9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subject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lesson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/7421/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start</w:t>
              </w:r>
              <w:r w:rsidR="005B3FCB" w:rsidRPr="005B3FCB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/314766/</w:t>
              </w:r>
            </w:hyperlink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5B3FCB" w:rsidRPr="00A7036A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Песни из кинофильмов</w:t>
            </w:r>
          </w:p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5B3FCB" w:rsidRDefault="00A7036A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180" w:history="1"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5B3FCB" w:rsidRPr="00A7036A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Фильм - опера.</w:t>
            </w:r>
          </w:p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5B3FCB" w:rsidRDefault="00A7036A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181" w:history="1"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5B3FCB" w:rsidRPr="00A7036A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Фильм-балет.</w:t>
            </w: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5B3FCB" w:rsidRDefault="00A7036A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182" w:history="1"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5B3FCB" w:rsidRPr="00A7036A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«</w:t>
            </w:r>
            <w:r w:rsidRPr="005B3FC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Современная музыка: основные жанры и направления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:rsidR="005B3FCB" w:rsidRPr="005B3FCB" w:rsidRDefault="00A7036A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  <w:hyperlink r:id="rId183" w:history="1"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subject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5B3FCB" w:rsidRPr="00024B26">
                <w:rPr>
                  <w:rStyle w:val="aff8"/>
                  <w:rFonts w:ascii="Times New Roman" w:hAnsi="Times New Roman" w:cs="Times New Roman"/>
                  <w:sz w:val="24"/>
                  <w:szCs w:val="24"/>
                </w:rPr>
                <w:t>lesson</w:t>
              </w:r>
              <w:r w:rsidR="005B3FCB" w:rsidRPr="005B3FCB">
                <w:rPr>
                  <w:rStyle w:val="aff8"/>
                  <w:rFonts w:ascii="Times New Roman" w:hAnsi="Times New Roman" w:cs="Times New Roman"/>
                  <w:sz w:val="24"/>
                  <w:szCs w:val="24"/>
                  <w:lang w:val="ru-RU"/>
                </w:rPr>
                <w:t>/475/</w:t>
              </w:r>
            </w:hyperlink>
          </w:p>
        </w:tc>
      </w:tr>
      <w:tr w:rsidR="005B3FCB" w:rsidRPr="00FE3DA8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Молодежная музыкальная культура.</w:t>
            </w:r>
          </w:p>
          <w:p w:rsidR="005B3FCB" w:rsidRPr="00024B26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024B26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4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5B3FCB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5B3FCB" w:rsidRPr="00FE3DA8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 легкого жанра.</w:t>
            </w:r>
          </w:p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024B26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5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5B3FCB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5B3FCB" w:rsidRPr="00FE3DA8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Современная песня.</w:t>
            </w:r>
          </w:p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024B26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6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5B3FCB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5B3FCB" w:rsidRPr="00FE3DA8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Современная музыка.</w:t>
            </w:r>
          </w:p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024B26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7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5B3FCB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5B3FCB" w:rsidRPr="00FE3DA8" w:rsidTr="004E7964">
        <w:tc>
          <w:tcPr>
            <w:tcW w:w="534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18" w:type="dxa"/>
          </w:tcPr>
          <w:p w:rsidR="005B3FCB" w:rsidRPr="005B3FCB" w:rsidRDefault="005B3FCB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3FC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направления</w:t>
            </w:r>
          </w:p>
        </w:tc>
        <w:tc>
          <w:tcPr>
            <w:tcW w:w="992" w:type="dxa"/>
          </w:tcPr>
          <w:p w:rsidR="005B3FCB" w:rsidRDefault="005B3FCB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8" w:type="dxa"/>
          </w:tcPr>
          <w:p w:rsidR="005B3FCB" w:rsidRPr="00024B26" w:rsidRDefault="00A7036A" w:rsidP="005B3FCB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8" w:history="1"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www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culture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/</w:t>
              </w:r>
              <w:r w:rsidR="005B3FCB" w:rsidRPr="00024B26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traditions</w:t>
              </w:r>
            </w:hyperlink>
            <w:r w:rsidR="005B3FCB" w:rsidRPr="00024B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5B3FCB" w:rsidRPr="005B3FCB" w:rsidRDefault="005B3FCB" w:rsidP="004E7964">
            <w:pPr>
              <w:tabs>
                <w:tab w:val="left" w:pos="1985"/>
              </w:tabs>
              <w:spacing w:after="0"/>
              <w:rPr>
                <w:lang w:val="ru-RU"/>
              </w:rPr>
            </w:pPr>
          </w:p>
        </w:tc>
      </w:tr>
      <w:tr w:rsidR="00C8378A" w:rsidRPr="00024B26" w:rsidTr="004E7964">
        <w:trPr>
          <w:trHeight w:val="1182"/>
        </w:trPr>
        <w:tc>
          <w:tcPr>
            <w:tcW w:w="534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4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C8378A" w:rsidRPr="00024B26" w:rsidRDefault="00C8378A" w:rsidP="004E7964">
            <w:pPr>
              <w:tabs>
                <w:tab w:val="left" w:pos="19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78A" w:rsidRPr="00024B26" w:rsidRDefault="00C8378A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sectPr w:rsidR="00C8378A" w:rsidRPr="00024B26" w:rsidSect="00913132">
      <w:pgSz w:w="11900" w:h="16840"/>
      <w:pgMar w:top="298" w:right="718" w:bottom="362" w:left="666" w:header="720" w:footer="720" w:gutter="0"/>
      <w:cols w:space="720" w:equalWidth="0">
        <w:col w:w="10516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5BC75EC"/>
    <w:multiLevelType w:val="hybridMultilevel"/>
    <w:tmpl w:val="736C601E"/>
    <w:lvl w:ilvl="0" w:tplc="BE08D22E">
      <w:start w:val="1"/>
      <w:numFmt w:val="decimal"/>
      <w:lvlText w:val="%1)"/>
      <w:lvlJc w:val="left"/>
      <w:pPr>
        <w:ind w:left="116" w:hanging="293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DDFA5DB0">
      <w:numFmt w:val="bullet"/>
      <w:lvlText w:val="•"/>
      <w:lvlJc w:val="left"/>
      <w:pPr>
        <w:ind w:left="766" w:hanging="293"/>
      </w:pPr>
      <w:rPr>
        <w:rFonts w:hint="default"/>
        <w:lang w:val="ru-RU" w:eastAsia="en-US" w:bidi="ar-SA"/>
      </w:rPr>
    </w:lvl>
    <w:lvl w:ilvl="2" w:tplc="9424989E">
      <w:numFmt w:val="bullet"/>
      <w:lvlText w:val="•"/>
      <w:lvlJc w:val="left"/>
      <w:pPr>
        <w:ind w:left="1412" w:hanging="293"/>
      </w:pPr>
      <w:rPr>
        <w:rFonts w:hint="default"/>
        <w:lang w:val="ru-RU" w:eastAsia="en-US" w:bidi="ar-SA"/>
      </w:rPr>
    </w:lvl>
    <w:lvl w:ilvl="3" w:tplc="79E6F6C8">
      <w:numFmt w:val="bullet"/>
      <w:lvlText w:val="•"/>
      <w:lvlJc w:val="left"/>
      <w:pPr>
        <w:ind w:left="2059" w:hanging="293"/>
      </w:pPr>
      <w:rPr>
        <w:rFonts w:hint="default"/>
        <w:lang w:val="ru-RU" w:eastAsia="en-US" w:bidi="ar-SA"/>
      </w:rPr>
    </w:lvl>
    <w:lvl w:ilvl="4" w:tplc="14766F5C">
      <w:numFmt w:val="bullet"/>
      <w:lvlText w:val="•"/>
      <w:lvlJc w:val="left"/>
      <w:pPr>
        <w:ind w:left="2705" w:hanging="293"/>
      </w:pPr>
      <w:rPr>
        <w:rFonts w:hint="default"/>
        <w:lang w:val="ru-RU" w:eastAsia="en-US" w:bidi="ar-SA"/>
      </w:rPr>
    </w:lvl>
    <w:lvl w:ilvl="5" w:tplc="78304FEA">
      <w:numFmt w:val="bullet"/>
      <w:lvlText w:val="•"/>
      <w:lvlJc w:val="left"/>
      <w:pPr>
        <w:ind w:left="3351" w:hanging="293"/>
      </w:pPr>
      <w:rPr>
        <w:rFonts w:hint="default"/>
        <w:lang w:val="ru-RU" w:eastAsia="en-US" w:bidi="ar-SA"/>
      </w:rPr>
    </w:lvl>
    <w:lvl w:ilvl="6" w:tplc="3FA4C088">
      <w:numFmt w:val="bullet"/>
      <w:lvlText w:val="•"/>
      <w:lvlJc w:val="left"/>
      <w:pPr>
        <w:ind w:left="3998" w:hanging="293"/>
      </w:pPr>
      <w:rPr>
        <w:rFonts w:hint="default"/>
        <w:lang w:val="ru-RU" w:eastAsia="en-US" w:bidi="ar-SA"/>
      </w:rPr>
    </w:lvl>
    <w:lvl w:ilvl="7" w:tplc="D89C5800">
      <w:numFmt w:val="bullet"/>
      <w:lvlText w:val="•"/>
      <w:lvlJc w:val="left"/>
      <w:pPr>
        <w:ind w:left="4644" w:hanging="293"/>
      </w:pPr>
      <w:rPr>
        <w:rFonts w:hint="default"/>
        <w:lang w:val="ru-RU" w:eastAsia="en-US" w:bidi="ar-SA"/>
      </w:rPr>
    </w:lvl>
    <w:lvl w:ilvl="8" w:tplc="55D65FB4">
      <w:numFmt w:val="bullet"/>
      <w:lvlText w:val="•"/>
      <w:lvlJc w:val="left"/>
      <w:pPr>
        <w:ind w:left="5290" w:hanging="29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4B26"/>
    <w:rsid w:val="00034616"/>
    <w:rsid w:val="0006063C"/>
    <w:rsid w:val="00072F51"/>
    <w:rsid w:val="000B5B6F"/>
    <w:rsid w:val="0015074B"/>
    <w:rsid w:val="00180762"/>
    <w:rsid w:val="00187C18"/>
    <w:rsid w:val="00236458"/>
    <w:rsid w:val="0029639D"/>
    <w:rsid w:val="002B26A3"/>
    <w:rsid w:val="00302EE2"/>
    <w:rsid w:val="00326F90"/>
    <w:rsid w:val="004600D3"/>
    <w:rsid w:val="004925ED"/>
    <w:rsid w:val="004E7964"/>
    <w:rsid w:val="00546C49"/>
    <w:rsid w:val="0059687F"/>
    <w:rsid w:val="005B3FCB"/>
    <w:rsid w:val="00667BE2"/>
    <w:rsid w:val="006B29E4"/>
    <w:rsid w:val="006E335C"/>
    <w:rsid w:val="007F586D"/>
    <w:rsid w:val="00913132"/>
    <w:rsid w:val="00A7036A"/>
    <w:rsid w:val="00AA1D8D"/>
    <w:rsid w:val="00B47730"/>
    <w:rsid w:val="00BB0B0B"/>
    <w:rsid w:val="00C8378A"/>
    <w:rsid w:val="00CA0D3D"/>
    <w:rsid w:val="00CB0664"/>
    <w:rsid w:val="00E91B74"/>
    <w:rsid w:val="00EF688B"/>
    <w:rsid w:val="00F61A76"/>
    <w:rsid w:val="00F67B3D"/>
    <w:rsid w:val="00FC693F"/>
    <w:rsid w:val="00FE3068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72F51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uiPriority w:val="99"/>
    <w:unhideWhenUsed/>
    <w:rsid w:val="00F61A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72F51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uiPriority w:val="99"/>
    <w:unhideWhenUsed/>
    <w:rsid w:val="00F61A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4340/start/227838/" TargetMode="External"/><Relationship Id="rId117" Type="http://schemas.openxmlformats.org/officeDocument/2006/relationships/hyperlink" Target="http://school-collection.edu.ru/" TargetMode="External"/><Relationship Id="rId21" Type="http://schemas.openxmlformats.org/officeDocument/2006/relationships/hyperlink" Target="https://resh.edu.ru/subject/lesson/7431/start/291880/" TargetMode="External"/><Relationship Id="rId42" Type="http://schemas.openxmlformats.org/officeDocument/2006/relationships/hyperlink" Target="https://resh.edu.ru/subject/lesson/7425/start/255023/" TargetMode="External"/><Relationship Id="rId47" Type="http://schemas.openxmlformats.org/officeDocument/2006/relationships/hyperlink" Target="https://www.culture.ru/materials/254490/muzyka-v-russkoi-literature" TargetMode="External"/><Relationship Id="rId63" Type="http://schemas.openxmlformats.org/officeDocument/2006/relationships/hyperlink" Target="http://www.myshared.ru/slide/58020/" TargetMode="External"/><Relationship Id="rId68" Type="http://schemas.openxmlformats.org/officeDocument/2006/relationships/hyperlink" Target="https://resh.edu.ru/subject/lesson/5281/conspect/63381/" TargetMode="External"/><Relationship Id="rId84" Type="http://schemas.openxmlformats.org/officeDocument/2006/relationships/hyperlink" Target="https://resh.edu.ru/subject/lesson/7427/start/305962/" TargetMode="External"/><Relationship Id="rId89" Type="http://schemas.openxmlformats.org/officeDocument/2006/relationships/hyperlink" Target="https://www.culture.ru/materials/254490/muzyka-v-russkoi-literature" TargetMode="External"/><Relationship Id="rId112" Type="http://schemas.openxmlformats.org/officeDocument/2006/relationships/hyperlink" Target="https://resh.edu.ru/subject/lesson/7431/start/291880/" TargetMode="External"/><Relationship Id="rId133" Type="http://schemas.openxmlformats.org/officeDocument/2006/relationships/hyperlink" Target="https://resh.edu.ru/subject/lesson/475/" TargetMode="External"/><Relationship Id="rId138" Type="http://schemas.openxmlformats.org/officeDocument/2006/relationships/hyperlink" Target="https://resh.edu.ru/subject/lesson/475/" TargetMode="External"/><Relationship Id="rId154" Type="http://schemas.openxmlformats.org/officeDocument/2006/relationships/hyperlink" Target="https://resh.edu.ru/subject/lesson/7430/start/255247/" TargetMode="External"/><Relationship Id="rId159" Type="http://schemas.openxmlformats.org/officeDocument/2006/relationships/hyperlink" Target="https://resh.edu.ru/subject/lesson/4477/start/228306/" TargetMode="External"/><Relationship Id="rId175" Type="http://schemas.openxmlformats.org/officeDocument/2006/relationships/hyperlink" Target="https://resh.edu.ru/subject/lesson/7425/start/255023/" TargetMode="External"/><Relationship Id="rId170" Type="http://schemas.openxmlformats.org/officeDocument/2006/relationships/hyperlink" Target="https://resh.edu.ru/subject/lesson/7428/start/254927/" TargetMode="External"/><Relationship Id="rId16" Type="http://schemas.openxmlformats.org/officeDocument/2006/relationships/hyperlink" Target="https://resh.edu.ru/subject/lesson/469/" TargetMode="External"/><Relationship Id="rId107" Type="http://schemas.openxmlformats.org/officeDocument/2006/relationships/hyperlink" Target="https://resh.edu.ru/subject/lesson/469/" TargetMode="External"/><Relationship Id="rId11" Type="http://schemas.openxmlformats.org/officeDocument/2006/relationships/hyperlink" Target="https://resh.edu.ru/subject/lesson/4336/start/227634/" TargetMode="External"/><Relationship Id="rId32" Type="http://schemas.openxmlformats.org/officeDocument/2006/relationships/hyperlink" Target="https://resh.edu.ru/subject/lesson/7418/start/255119/" TargetMode="External"/><Relationship Id="rId37" Type="http://schemas.openxmlformats.org/officeDocument/2006/relationships/hyperlink" Target="https://resh.edu.ru/subject/lesson/7428/start/254927/" TargetMode="External"/><Relationship Id="rId53" Type="http://schemas.openxmlformats.org/officeDocument/2006/relationships/hyperlink" Target="https://resh.edu.ru/subject/lesson/7421/start/314766/" TargetMode="External"/><Relationship Id="rId58" Type="http://schemas.openxmlformats.org/officeDocument/2006/relationships/hyperlink" Target="https://www.culture.ru/traditions" TargetMode="External"/><Relationship Id="rId74" Type="http://schemas.openxmlformats.org/officeDocument/2006/relationships/hyperlink" Target="https://resh.edu.ru/subject/lesson/475/" TargetMode="External"/><Relationship Id="rId79" Type="http://schemas.openxmlformats.org/officeDocument/2006/relationships/hyperlink" Target="https://resh.edu.ru/subject/lesson/7429/start/255055/" TargetMode="External"/><Relationship Id="rId102" Type="http://schemas.openxmlformats.org/officeDocument/2006/relationships/hyperlink" Target="https://resh.edu.ru/subject/lesson/4336/start/227634/" TargetMode="External"/><Relationship Id="rId123" Type="http://schemas.openxmlformats.org/officeDocument/2006/relationships/hyperlink" Target="https://resh.edu.ru/subject/lesson/7417/start/254959/" TargetMode="External"/><Relationship Id="rId128" Type="http://schemas.openxmlformats.org/officeDocument/2006/relationships/hyperlink" Target="https://resh.edu.ru/subject/lesson/7427/start/305962/" TargetMode="External"/><Relationship Id="rId144" Type="http://schemas.openxmlformats.org/officeDocument/2006/relationships/hyperlink" Target="https://www.tourism-orel.ru/istoriya_i_kultura/iskusstvo_i_traditsii" TargetMode="External"/><Relationship Id="rId149" Type="http://schemas.openxmlformats.org/officeDocument/2006/relationships/hyperlink" Target="https://resh.edu.ru/subject/lesson/7165/conspect/291943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www.culture.ru/materials/254490/muzyka-v-russkoi-literature" TargetMode="External"/><Relationship Id="rId95" Type="http://schemas.openxmlformats.org/officeDocument/2006/relationships/hyperlink" Target="https://resh.edu.ru/subject/lesson/475/" TargetMode="External"/><Relationship Id="rId160" Type="http://schemas.openxmlformats.org/officeDocument/2006/relationships/hyperlink" Target="https://resh.edu.ru/subject/lesson/4340/start/227838/" TargetMode="External"/><Relationship Id="rId165" Type="http://schemas.openxmlformats.org/officeDocument/2006/relationships/hyperlink" Target="https://resh.edu.ru/subject/lesson/7418/start/255119/" TargetMode="External"/><Relationship Id="rId181" Type="http://schemas.openxmlformats.org/officeDocument/2006/relationships/hyperlink" Target="https://resh.edu.ru/subject/lesson/475/" TargetMode="External"/><Relationship Id="rId186" Type="http://schemas.openxmlformats.org/officeDocument/2006/relationships/hyperlink" Target="https://www.culture.ru/traditions" TargetMode="External"/><Relationship Id="rId22" Type="http://schemas.openxmlformats.org/officeDocument/2006/relationships/hyperlink" Target="https://resh.edu.ru/subject/lesson/5281/conspect/63381/" TargetMode="External"/><Relationship Id="rId27" Type="http://schemas.openxmlformats.org/officeDocument/2006/relationships/hyperlink" Target="http://school-collection.edu.ru/" TargetMode="External"/><Relationship Id="rId43" Type="http://schemas.openxmlformats.org/officeDocument/2006/relationships/hyperlink" Target="https://www.culture.ru/materials/254490/muzyka-v-russkoi-literature" TargetMode="External"/><Relationship Id="rId48" Type="http://schemas.openxmlformats.org/officeDocument/2006/relationships/hyperlink" Target="https://resh.edu.ru/subject/lesson/475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s://resh.edu.ru/subject/lesson/5281/train/63389/" TargetMode="External"/><Relationship Id="rId113" Type="http://schemas.openxmlformats.org/officeDocument/2006/relationships/hyperlink" Target="https://resh.edu.ru/subject/lesson/5281/conspect/63381/" TargetMode="External"/><Relationship Id="rId118" Type="http://schemas.openxmlformats.org/officeDocument/2006/relationships/hyperlink" Target="https://resh.edu.ru/subject/lesson/7419/start/255183/" TargetMode="External"/><Relationship Id="rId134" Type="http://schemas.openxmlformats.org/officeDocument/2006/relationships/hyperlink" Target="https://resh.edu.ru/subject/lesson/475/" TargetMode="External"/><Relationship Id="rId139" Type="http://schemas.openxmlformats.org/officeDocument/2006/relationships/hyperlink" Target="https://www.culture.ru/materials/254490/muzyka-v-russkoi-literature" TargetMode="External"/><Relationship Id="rId80" Type="http://schemas.openxmlformats.org/officeDocument/2006/relationships/hyperlink" Target="https://resh.edu.ru/subject/lesson/7433/start/302955/" TargetMode="External"/><Relationship Id="rId85" Type="http://schemas.openxmlformats.org/officeDocument/2006/relationships/hyperlink" Target="https://resh.edu.ru/subject/lesson/7432/start/302923/" TargetMode="External"/><Relationship Id="rId150" Type="http://schemas.openxmlformats.org/officeDocument/2006/relationships/hyperlink" Target="https://resh.edu.ru/subject/lesson/7422/start/255312/" TargetMode="External"/><Relationship Id="rId155" Type="http://schemas.openxmlformats.org/officeDocument/2006/relationships/hyperlink" Target="http://school-collection.edu.ru/" TargetMode="External"/><Relationship Id="rId171" Type="http://schemas.openxmlformats.org/officeDocument/2006/relationships/hyperlink" Target="https://resh.edu.ru/subject/lesson/7431/start/291880/" TargetMode="External"/><Relationship Id="rId176" Type="http://schemas.openxmlformats.org/officeDocument/2006/relationships/hyperlink" Target="https://www.culture.ru/materials/254490/muzyka-v-russkoi-literature" TargetMode="External"/><Relationship Id="rId12" Type="http://schemas.openxmlformats.org/officeDocument/2006/relationships/hyperlink" Target="https://www.culture.ru/traditions" TargetMode="External"/><Relationship Id="rId17" Type="http://schemas.openxmlformats.org/officeDocument/2006/relationships/hyperlink" Target="http://www.myshared.ru/slide/58020/" TargetMode="External"/><Relationship Id="rId33" Type="http://schemas.openxmlformats.org/officeDocument/2006/relationships/hyperlink" Target="https://resh.edu.ru/subject/lesson/7424/start/305930/" TargetMode="External"/><Relationship Id="rId38" Type="http://schemas.openxmlformats.org/officeDocument/2006/relationships/hyperlink" Target="https://resh.edu.ru/subject/lesson/7431/start/291880/" TargetMode="External"/><Relationship Id="rId59" Type="http://schemas.openxmlformats.org/officeDocument/2006/relationships/hyperlink" Target="https://rekri.ru/melochi/urok-muzyki-obryady-i-obychai-v-folklore-i-tvorchestve-kompozitorov.html" TargetMode="External"/><Relationship Id="rId103" Type="http://schemas.openxmlformats.org/officeDocument/2006/relationships/hyperlink" Target="https://www.culture.ru/traditions" TargetMode="External"/><Relationship Id="rId108" Type="http://schemas.openxmlformats.org/officeDocument/2006/relationships/hyperlink" Target="http://www.myshared.ru/slide/58020/" TargetMode="External"/><Relationship Id="rId124" Type="http://schemas.openxmlformats.org/officeDocument/2006/relationships/hyperlink" Target="https://resh.edu.ru/subject/lesson/7429/start/255055/" TargetMode="External"/><Relationship Id="rId129" Type="http://schemas.openxmlformats.org/officeDocument/2006/relationships/hyperlink" Target="https://resh.edu.ru/subject/lesson/7427/start/305962/" TargetMode="External"/><Relationship Id="rId54" Type="http://schemas.openxmlformats.org/officeDocument/2006/relationships/hyperlink" Target="https://resh.edu.ru/subject/lesson/7423/start/255280/" TargetMode="External"/><Relationship Id="rId70" Type="http://schemas.openxmlformats.org/officeDocument/2006/relationships/hyperlink" Target="https://resh.edu.ru/subject/lesson/4477/start/228306/" TargetMode="External"/><Relationship Id="rId75" Type="http://schemas.openxmlformats.org/officeDocument/2006/relationships/hyperlink" Target="https://resh.edu.ru/subject/lesson/7420/start/298442/" TargetMode="External"/><Relationship Id="rId91" Type="http://schemas.openxmlformats.org/officeDocument/2006/relationships/hyperlink" Target="https://www.culture.ru/materials/254490/muzyka-v-russkoi-literature" TargetMode="External"/><Relationship Id="rId96" Type="http://schemas.openxmlformats.org/officeDocument/2006/relationships/hyperlink" Target="https://www.culture.ru/materials/254490/muzyka-v-russkoi-literature" TargetMode="External"/><Relationship Id="rId140" Type="http://schemas.openxmlformats.org/officeDocument/2006/relationships/hyperlink" Target="https://www.culture.ru/materials/254490/muzyka-v-russkoi-literature" TargetMode="External"/><Relationship Id="rId145" Type="http://schemas.openxmlformats.org/officeDocument/2006/relationships/hyperlink" Target="https://oocnt57.ru/2021/01/15/skazki-orlovskoj-gubernii/" TargetMode="External"/><Relationship Id="rId161" Type="http://schemas.openxmlformats.org/officeDocument/2006/relationships/hyperlink" Target="http://school-collection.edu.ru/" TargetMode="External"/><Relationship Id="rId166" Type="http://schemas.openxmlformats.org/officeDocument/2006/relationships/hyperlink" Target="https://resh.edu.ru/subject/lesson/7424/start/305930/" TargetMode="External"/><Relationship Id="rId182" Type="http://schemas.openxmlformats.org/officeDocument/2006/relationships/hyperlink" Target="https://resh.edu.ru/subject/lesson/475/" TargetMode="External"/><Relationship Id="rId187" Type="http://schemas.openxmlformats.org/officeDocument/2006/relationships/hyperlink" Target="https://www.culture.ru/tradition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resh.edu.ru/subject/lesson/5281/train/63389/" TargetMode="External"/><Relationship Id="rId28" Type="http://schemas.openxmlformats.org/officeDocument/2006/relationships/hyperlink" Target="https://resh.edu.ru/subject/lesson/7419/start/255183/" TargetMode="External"/><Relationship Id="rId49" Type="http://schemas.openxmlformats.org/officeDocument/2006/relationships/hyperlink" Target="https://resh.edu.ru/subject/lesson/475/" TargetMode="External"/><Relationship Id="rId114" Type="http://schemas.openxmlformats.org/officeDocument/2006/relationships/hyperlink" Target="https://resh.edu.ru/subject/lesson/5281/train/63389/" TargetMode="External"/><Relationship Id="rId119" Type="http://schemas.openxmlformats.org/officeDocument/2006/relationships/hyperlink" Target="https://resh.edu.ru/subject/lesson/475/" TargetMode="External"/><Relationship Id="rId44" Type="http://schemas.openxmlformats.org/officeDocument/2006/relationships/hyperlink" Target="https://www.culture.ru/materials/254490/muzyka-v-russkoi-literature" TargetMode="External"/><Relationship Id="rId60" Type="http://schemas.openxmlformats.org/officeDocument/2006/relationships/hyperlink" Target="https://resh.edu.ru/subject/lesson/7165/conspect/291943/" TargetMode="External"/><Relationship Id="rId65" Type="http://schemas.openxmlformats.org/officeDocument/2006/relationships/hyperlink" Target="https://resh.edu.ru/subject/lesson/7430/start/255247/" TargetMode="External"/><Relationship Id="rId81" Type="http://schemas.openxmlformats.org/officeDocument/2006/relationships/hyperlink" Target="https://resh.edu.ru/subject/lesson/7428/start/254927/" TargetMode="External"/><Relationship Id="rId86" Type="http://schemas.openxmlformats.org/officeDocument/2006/relationships/hyperlink" Target="https://resh.edu.ru/subject/lesson/7425/start/255023/" TargetMode="External"/><Relationship Id="rId130" Type="http://schemas.openxmlformats.org/officeDocument/2006/relationships/hyperlink" Target="https://resh.edu.ru/subject/lesson/7432/start/302923/" TargetMode="External"/><Relationship Id="rId135" Type="http://schemas.openxmlformats.org/officeDocument/2006/relationships/hyperlink" Target="https://resh.edu.ru/subject/lesson/475/" TargetMode="External"/><Relationship Id="rId151" Type="http://schemas.openxmlformats.org/officeDocument/2006/relationships/hyperlink" Target="https://resh.edu.ru/subject/lesson/469/" TargetMode="External"/><Relationship Id="rId156" Type="http://schemas.openxmlformats.org/officeDocument/2006/relationships/hyperlink" Target="https://resh.edu.ru/subject/lesson/7431/start/291880/" TargetMode="External"/><Relationship Id="rId177" Type="http://schemas.openxmlformats.org/officeDocument/2006/relationships/hyperlink" Target="https://resh.edu.ru/subject/lesson/475/" TargetMode="External"/><Relationship Id="rId172" Type="http://schemas.openxmlformats.org/officeDocument/2006/relationships/hyperlink" Target="https://resh.edu.ru/subject/lesson/7427/start/305962/" TargetMode="External"/><Relationship Id="rId13" Type="http://schemas.openxmlformats.org/officeDocument/2006/relationships/hyperlink" Target="https://rekri.ru/melochi/urok-muzyki-obryady-i-obychai-v-folklore-i-tvorchestve-kompozitorov.html" TargetMode="External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s://resh.edu.ru/subject/lesson/7427/start/305962/" TargetMode="External"/><Relationship Id="rId109" Type="http://schemas.openxmlformats.org/officeDocument/2006/relationships/hyperlink" Target="http://school-collection.edu.ru/" TargetMode="External"/><Relationship Id="rId34" Type="http://schemas.openxmlformats.org/officeDocument/2006/relationships/hyperlink" Target="https://resh.edu.ru/subject/lesson/7417/start/254959/" TargetMode="External"/><Relationship Id="rId50" Type="http://schemas.openxmlformats.org/officeDocument/2006/relationships/hyperlink" Target="https://resh.edu.ru/subject/lesson/475/" TargetMode="External"/><Relationship Id="rId55" Type="http://schemas.openxmlformats.org/officeDocument/2006/relationships/hyperlink" Target="https://www.tourism-orel.ru/istoriya_i_kultura/iskusstvo_i_traditsii" TargetMode="External"/><Relationship Id="rId76" Type="http://schemas.openxmlformats.org/officeDocument/2006/relationships/hyperlink" Target="https://resh.edu.ru/subject/lesson/7418/start/255119/" TargetMode="External"/><Relationship Id="rId97" Type="http://schemas.openxmlformats.org/officeDocument/2006/relationships/hyperlink" Target="https://www.culture.ru/materials/254490/muzyka-v-russkoi-literature" TargetMode="External"/><Relationship Id="rId104" Type="http://schemas.openxmlformats.org/officeDocument/2006/relationships/hyperlink" Target="https://rekri.ru/melochi/urok-muzyki-obryady-i-obychai-v-folklore-i-tvorchestve-kompozitorov.html" TargetMode="External"/><Relationship Id="rId120" Type="http://schemas.openxmlformats.org/officeDocument/2006/relationships/hyperlink" Target="https://resh.edu.ru/subject/lesson/7420/start/298442/" TargetMode="External"/><Relationship Id="rId125" Type="http://schemas.openxmlformats.org/officeDocument/2006/relationships/hyperlink" Target="https://resh.edu.ru/subject/lesson/7433/start/302955/" TargetMode="External"/><Relationship Id="rId141" Type="http://schemas.openxmlformats.org/officeDocument/2006/relationships/hyperlink" Target="https://resh.edu.ru/subject/lesson/475/" TargetMode="External"/><Relationship Id="rId146" Type="http://schemas.openxmlformats.org/officeDocument/2006/relationships/hyperlink" Target="https://resh.edu.ru/subject/lesson/4336/start/227634/" TargetMode="External"/><Relationship Id="rId167" Type="http://schemas.openxmlformats.org/officeDocument/2006/relationships/hyperlink" Target="https://resh.edu.ru/subject/lesson/7417/start/254959/" TargetMode="External"/><Relationship Id="rId188" Type="http://schemas.openxmlformats.org/officeDocument/2006/relationships/hyperlink" Target="https://www.culture.ru/traditions" TargetMode="External"/><Relationship Id="rId7" Type="http://schemas.openxmlformats.org/officeDocument/2006/relationships/hyperlink" Target="https://resh.edu.ru/subject/lesson/7421/start/314766/" TargetMode="External"/><Relationship Id="rId71" Type="http://schemas.openxmlformats.org/officeDocument/2006/relationships/hyperlink" Target="https://resh.edu.ru/subject/lesson/4340/start/227838/" TargetMode="External"/><Relationship Id="rId92" Type="http://schemas.openxmlformats.org/officeDocument/2006/relationships/hyperlink" Target="https://resh.edu.ru/subject/lesson/475/" TargetMode="External"/><Relationship Id="rId162" Type="http://schemas.openxmlformats.org/officeDocument/2006/relationships/hyperlink" Target="https://resh.edu.ru/subject/lesson/7419/start/255183/" TargetMode="External"/><Relationship Id="rId183" Type="http://schemas.openxmlformats.org/officeDocument/2006/relationships/hyperlink" Target="https://resh.edu.ru/subject/lesson/475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475/" TargetMode="External"/><Relationship Id="rId24" Type="http://schemas.openxmlformats.org/officeDocument/2006/relationships/hyperlink" Target="https://resh.edu.ru/subject/lesson/5281/train/63389/" TargetMode="External"/><Relationship Id="rId40" Type="http://schemas.openxmlformats.org/officeDocument/2006/relationships/hyperlink" Target="https://resh.edu.ru/subject/lesson/7427/start/305962/" TargetMode="External"/><Relationship Id="rId45" Type="http://schemas.openxmlformats.org/officeDocument/2006/relationships/hyperlink" Target="https://www.culture.ru/materials/254490/muzyka-v-russkoi-literature" TargetMode="External"/><Relationship Id="rId66" Type="http://schemas.openxmlformats.org/officeDocument/2006/relationships/hyperlink" Target="http://school-collection.edu.ru/" TargetMode="External"/><Relationship Id="rId87" Type="http://schemas.openxmlformats.org/officeDocument/2006/relationships/hyperlink" Target="https://www.culture.ru/materials/254490/muzyka-v-russkoi-literature" TargetMode="External"/><Relationship Id="rId110" Type="http://schemas.openxmlformats.org/officeDocument/2006/relationships/hyperlink" Target="https://resh.edu.ru/subject/lesson/7430/start/255247/" TargetMode="External"/><Relationship Id="rId115" Type="http://schemas.openxmlformats.org/officeDocument/2006/relationships/hyperlink" Target="https://resh.edu.ru/subject/lesson/4477/start/228306/" TargetMode="External"/><Relationship Id="rId131" Type="http://schemas.openxmlformats.org/officeDocument/2006/relationships/hyperlink" Target="https://resh.edu.ru/subject/lesson/7425/start/255023/" TargetMode="External"/><Relationship Id="rId136" Type="http://schemas.openxmlformats.org/officeDocument/2006/relationships/hyperlink" Target="https://www.culture.ru/materials/254490/muzyka-v-russkoi-literature" TargetMode="External"/><Relationship Id="rId157" Type="http://schemas.openxmlformats.org/officeDocument/2006/relationships/hyperlink" Target="https://resh.edu.ru/subject/lesson/5281/conspect/63381/" TargetMode="External"/><Relationship Id="rId178" Type="http://schemas.openxmlformats.org/officeDocument/2006/relationships/hyperlink" Target="https://resh.edu.ru/subject/lesson/7421/start/314766/" TargetMode="External"/><Relationship Id="rId61" Type="http://schemas.openxmlformats.org/officeDocument/2006/relationships/hyperlink" Target="https://resh.edu.ru/subject/lesson/7422/start/255312/" TargetMode="External"/><Relationship Id="rId82" Type="http://schemas.openxmlformats.org/officeDocument/2006/relationships/hyperlink" Target="https://resh.edu.ru/subject/lesson/7431/start/291880/" TargetMode="External"/><Relationship Id="rId152" Type="http://schemas.openxmlformats.org/officeDocument/2006/relationships/hyperlink" Target="http://www.myshared.ru/slide/58020/" TargetMode="External"/><Relationship Id="rId173" Type="http://schemas.openxmlformats.org/officeDocument/2006/relationships/hyperlink" Target="https://resh.edu.ru/subject/lesson/7427/start/305962/" TargetMode="External"/><Relationship Id="rId19" Type="http://schemas.openxmlformats.org/officeDocument/2006/relationships/hyperlink" Target="https://resh.edu.ru/subject/lesson/7430/start/255247/" TargetMode="External"/><Relationship Id="rId14" Type="http://schemas.openxmlformats.org/officeDocument/2006/relationships/hyperlink" Target="https://resh.edu.ru/subject/lesson/7165/conspect/291943/" TargetMode="External"/><Relationship Id="rId30" Type="http://schemas.openxmlformats.org/officeDocument/2006/relationships/hyperlink" Target="https://resh.edu.ru/subject/lesson/475/" TargetMode="External"/><Relationship Id="rId35" Type="http://schemas.openxmlformats.org/officeDocument/2006/relationships/hyperlink" Target="https://resh.edu.ru/subject/lesson/7429/start/255055/" TargetMode="External"/><Relationship Id="rId56" Type="http://schemas.openxmlformats.org/officeDocument/2006/relationships/hyperlink" Target="https://oocnt57.ru/2021/01/15/skazki-orlovskoj-gubernii/" TargetMode="External"/><Relationship Id="rId77" Type="http://schemas.openxmlformats.org/officeDocument/2006/relationships/hyperlink" Target="https://resh.edu.ru/subject/lesson/7424/start/305930/" TargetMode="External"/><Relationship Id="rId100" Type="http://schemas.openxmlformats.org/officeDocument/2006/relationships/hyperlink" Target="https://www.tourism-orel.ru/istoriya_i_kultura/iskusstvo_i_traditsii" TargetMode="External"/><Relationship Id="rId105" Type="http://schemas.openxmlformats.org/officeDocument/2006/relationships/hyperlink" Target="https://resh.edu.ru/subject/lesson/7165/conspect/291943/" TargetMode="External"/><Relationship Id="rId126" Type="http://schemas.openxmlformats.org/officeDocument/2006/relationships/hyperlink" Target="https://resh.edu.ru/subject/lesson/7428/start/254927/" TargetMode="External"/><Relationship Id="rId147" Type="http://schemas.openxmlformats.org/officeDocument/2006/relationships/hyperlink" Target="https://www.culture.ru/traditions" TargetMode="External"/><Relationship Id="rId168" Type="http://schemas.openxmlformats.org/officeDocument/2006/relationships/hyperlink" Target="https://resh.edu.ru/subject/lesson/7429/start/255055/" TargetMode="External"/><Relationship Id="rId8" Type="http://schemas.openxmlformats.org/officeDocument/2006/relationships/hyperlink" Target="https://resh.edu.ru/subject/lesson/7423/start/255280/" TargetMode="External"/><Relationship Id="rId51" Type="http://schemas.openxmlformats.org/officeDocument/2006/relationships/hyperlink" Target="https://resh.edu.ru/subject/lesson/475/" TargetMode="External"/><Relationship Id="rId72" Type="http://schemas.openxmlformats.org/officeDocument/2006/relationships/hyperlink" Target="http://school-collection.edu.ru/" TargetMode="External"/><Relationship Id="rId93" Type="http://schemas.openxmlformats.org/officeDocument/2006/relationships/hyperlink" Target="https://resh.edu.ru/subject/lesson/475/" TargetMode="External"/><Relationship Id="rId98" Type="http://schemas.openxmlformats.org/officeDocument/2006/relationships/hyperlink" Target="https://resh.edu.ru/subject/lesson/7421/start/314766/" TargetMode="External"/><Relationship Id="rId121" Type="http://schemas.openxmlformats.org/officeDocument/2006/relationships/hyperlink" Target="https://resh.edu.ru/subject/lesson/7418/start/255119/" TargetMode="External"/><Relationship Id="rId142" Type="http://schemas.openxmlformats.org/officeDocument/2006/relationships/hyperlink" Target="https://resh.edu.ru/subject/lesson/7421/start/314766/" TargetMode="External"/><Relationship Id="rId163" Type="http://schemas.openxmlformats.org/officeDocument/2006/relationships/hyperlink" Target="https://resh.edu.ru/subject/lesson/475/" TargetMode="External"/><Relationship Id="rId184" Type="http://schemas.openxmlformats.org/officeDocument/2006/relationships/hyperlink" Target="https://www.culture.ru/traditions" TargetMode="External"/><Relationship Id="rId189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resh.edu.ru/subject/lesson/4477/start/228306/" TargetMode="External"/><Relationship Id="rId46" Type="http://schemas.openxmlformats.org/officeDocument/2006/relationships/hyperlink" Target="https://www.culture.ru/materials/254490/muzyka-v-russkoi-literature" TargetMode="External"/><Relationship Id="rId67" Type="http://schemas.openxmlformats.org/officeDocument/2006/relationships/hyperlink" Target="https://resh.edu.ru/subject/lesson/7431/start/291880/" TargetMode="External"/><Relationship Id="rId116" Type="http://schemas.openxmlformats.org/officeDocument/2006/relationships/hyperlink" Target="https://resh.edu.ru/subject/lesson/4340/start/227838/" TargetMode="External"/><Relationship Id="rId137" Type="http://schemas.openxmlformats.org/officeDocument/2006/relationships/hyperlink" Target="https://www.culture.ru/materials/254490/muzyka-v-russkoi-literature" TargetMode="External"/><Relationship Id="rId158" Type="http://schemas.openxmlformats.org/officeDocument/2006/relationships/hyperlink" Target="https://resh.edu.ru/subject/lesson/5281/train/63389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s://resh.edu.ru/subject/lesson/7432/start/302923/" TargetMode="External"/><Relationship Id="rId62" Type="http://schemas.openxmlformats.org/officeDocument/2006/relationships/hyperlink" Target="https://resh.edu.ru/subject/lesson/469/" TargetMode="External"/><Relationship Id="rId83" Type="http://schemas.openxmlformats.org/officeDocument/2006/relationships/hyperlink" Target="https://resh.edu.ru/subject/lesson/7427/start/305962/" TargetMode="External"/><Relationship Id="rId88" Type="http://schemas.openxmlformats.org/officeDocument/2006/relationships/hyperlink" Target="https://www.culture.ru/materials/254490/muzyka-v-russkoi-literature" TargetMode="External"/><Relationship Id="rId111" Type="http://schemas.openxmlformats.org/officeDocument/2006/relationships/hyperlink" Target="http://school-collection.edu.ru/" TargetMode="External"/><Relationship Id="rId132" Type="http://schemas.openxmlformats.org/officeDocument/2006/relationships/hyperlink" Target="https://www.culture.ru/materials/254490/muzyka-v-russkoi-literature" TargetMode="External"/><Relationship Id="rId153" Type="http://schemas.openxmlformats.org/officeDocument/2006/relationships/hyperlink" Target="http://school-collection.edu.ru/" TargetMode="External"/><Relationship Id="rId174" Type="http://schemas.openxmlformats.org/officeDocument/2006/relationships/hyperlink" Target="https://resh.edu.ru/subject/lesson/7432/start/302923/" TargetMode="External"/><Relationship Id="rId179" Type="http://schemas.openxmlformats.org/officeDocument/2006/relationships/hyperlink" Target="https://resh.edu.ru/subject/lesson/7421/start/314766/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resh.edu.ru/subject/lesson/7422/start/255312/" TargetMode="External"/><Relationship Id="rId36" Type="http://schemas.openxmlformats.org/officeDocument/2006/relationships/hyperlink" Target="https://resh.edu.ru/subject/lesson/7433/start/302955/" TargetMode="External"/><Relationship Id="rId57" Type="http://schemas.openxmlformats.org/officeDocument/2006/relationships/hyperlink" Target="https://resh.edu.ru/subject/lesson/4336/start/227634/" TargetMode="External"/><Relationship Id="rId106" Type="http://schemas.openxmlformats.org/officeDocument/2006/relationships/hyperlink" Target="https://resh.edu.ru/subject/lesson/7422/start/255312/" TargetMode="External"/><Relationship Id="rId127" Type="http://schemas.openxmlformats.org/officeDocument/2006/relationships/hyperlink" Target="https://resh.edu.ru/subject/lesson/7431/start/291880/" TargetMode="External"/><Relationship Id="rId10" Type="http://schemas.openxmlformats.org/officeDocument/2006/relationships/hyperlink" Target="https://oocnt57.ru/2021/01/15/skazki-orlovskoj-gubernii/" TargetMode="External"/><Relationship Id="rId31" Type="http://schemas.openxmlformats.org/officeDocument/2006/relationships/hyperlink" Target="https://resh.edu.ru/subject/lesson/7420/start/298442/" TargetMode="External"/><Relationship Id="rId52" Type="http://schemas.openxmlformats.org/officeDocument/2006/relationships/hyperlink" Target="https://resh.edu.ru/subject/lesson/475/" TargetMode="External"/><Relationship Id="rId73" Type="http://schemas.openxmlformats.org/officeDocument/2006/relationships/hyperlink" Target="https://resh.edu.ru/subject/lesson/7419/start/255183/" TargetMode="External"/><Relationship Id="rId78" Type="http://schemas.openxmlformats.org/officeDocument/2006/relationships/hyperlink" Target="https://resh.edu.ru/subject/lesson/7417/start/254959/" TargetMode="External"/><Relationship Id="rId94" Type="http://schemas.openxmlformats.org/officeDocument/2006/relationships/hyperlink" Target="https://www.culture.ru/materials/254490/muzyka-v-russkoi-literature" TargetMode="External"/><Relationship Id="rId99" Type="http://schemas.openxmlformats.org/officeDocument/2006/relationships/hyperlink" Target="https://resh.edu.ru/subject/lesson/7423/start/255280/" TargetMode="External"/><Relationship Id="rId101" Type="http://schemas.openxmlformats.org/officeDocument/2006/relationships/hyperlink" Target="https://oocnt57.ru/2021/01/15/skazki-orlovskoj-gubernii/" TargetMode="External"/><Relationship Id="rId122" Type="http://schemas.openxmlformats.org/officeDocument/2006/relationships/hyperlink" Target="https://resh.edu.ru/subject/lesson/7424/start/305930/" TargetMode="External"/><Relationship Id="rId143" Type="http://schemas.openxmlformats.org/officeDocument/2006/relationships/hyperlink" Target="https://resh.edu.ru/subject/lesson/7423/start/255280/" TargetMode="External"/><Relationship Id="rId148" Type="http://schemas.openxmlformats.org/officeDocument/2006/relationships/hyperlink" Target="https://rekri.ru/melochi/urok-muzyki-obryady-i-obychai-v-folklore-i-tvorchestve-kompozitorov.html" TargetMode="External"/><Relationship Id="rId164" Type="http://schemas.openxmlformats.org/officeDocument/2006/relationships/hyperlink" Target="https://resh.edu.ru/subject/lesson/7420/start/298442/" TargetMode="External"/><Relationship Id="rId169" Type="http://schemas.openxmlformats.org/officeDocument/2006/relationships/hyperlink" Target="https://resh.edu.ru/subject/lesson/7433/start/302955/" TargetMode="External"/><Relationship Id="rId185" Type="http://schemas.openxmlformats.org/officeDocument/2006/relationships/hyperlink" Target="https://www.culture.ru/tradition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ourism-orel.ru/istoriya_i_kultura/iskusstvo_i_traditsii" TargetMode="External"/><Relationship Id="rId180" Type="http://schemas.openxmlformats.org/officeDocument/2006/relationships/hyperlink" Target="https://resh.edu.ru/subject/lesson/47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D55DAC-28F7-435F-A0E8-BC21019E5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24</Pages>
  <Words>9878</Words>
  <Characters>56307</Characters>
  <Application>Microsoft Office Word</Application>
  <DocSecurity>0</DocSecurity>
  <Lines>469</Lines>
  <Paragraphs>132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66053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29</cp:revision>
  <dcterms:created xsi:type="dcterms:W3CDTF">2013-12-23T23:15:00Z</dcterms:created>
  <dcterms:modified xsi:type="dcterms:W3CDTF">2024-11-23T12:51:00Z</dcterms:modified>
  <cp:category/>
</cp:coreProperties>
</file>